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60"/>
        <w:jc w:val="center"/>
      </w:pPr>
      <w:r>
        <w:rPr>
          <w:rFonts w:ascii="黑体" w:hAnsi="黑体" w:eastAsia="黑体"/>
          <w:b/>
          <w:sz w:val="36"/>
        </w:rPr>
        <w:t>《神经网络与深度学习》课程实验报告</w:t>
      </w:r>
    </w:p>
    <w:p>
      <w:pPr>
        <w:spacing w:after="480"/>
        <w:jc w:val="center"/>
      </w:pPr>
      <w:r>
        <w:rPr>
          <w:rFonts w:ascii="黑体" w:hAnsi="黑体" w:eastAsia="黑体"/>
          <w:b/>
          <w:sz w:val="40"/>
        </w:rPr>
        <w:t>实验报告</w:t>
      </w:r>
    </w:p>
    <w:p>
      <w:pPr>
        <w:spacing w:after="240"/>
        <w:jc w:val="center"/>
      </w:pPr>
      <w:r>
        <w:rPr>
          <w:rFonts w:ascii="宋体" w:hAnsi="宋体" w:eastAsia="宋体"/>
          <w:b w:val="0"/>
          <w:sz w:val="26"/>
        </w:rPr>
        <w:t>项目名称：实验三  用 Python 构建 CNN 实现手写体数字识别</w:t>
      </w:r>
    </w:p>
    <w:p>
      <w:pPr>
        <w:spacing w:after="240"/>
        <w:jc w:val="center"/>
      </w:pPr>
      <w:r>
        <w:rPr>
          <w:rFonts w:ascii="宋体" w:hAnsi="宋体" w:eastAsia="宋体"/>
          <w:b w:val="0"/>
          <w:sz w:val="26"/>
        </w:rPr>
        <w:t>班级：________________</w:t>
      </w:r>
    </w:p>
    <w:p>
      <w:pPr>
        <w:spacing w:after="240"/>
        <w:jc w:val="center"/>
      </w:pPr>
      <w:r>
        <w:rPr>
          <w:rFonts w:ascii="宋体" w:hAnsi="宋体" w:eastAsia="宋体"/>
          <w:b w:val="0"/>
          <w:sz w:val="26"/>
        </w:rPr>
        <w:t>姓名：________________</w:t>
      </w:r>
    </w:p>
    <w:p>
      <w:pPr>
        <w:spacing w:after="240"/>
        <w:jc w:val="center"/>
      </w:pPr>
      <w:r>
        <w:rPr>
          <w:rFonts w:ascii="宋体" w:hAnsi="宋体" w:eastAsia="宋体"/>
          <w:b w:val="0"/>
          <w:sz w:val="26"/>
        </w:rPr>
        <w:t>学号：________________</w:t>
      </w:r>
    </w:p>
    <w:p>
      <w:pPr>
        <w:spacing w:after="240"/>
        <w:jc w:val="center"/>
      </w:pPr>
      <w:r>
        <w:rPr>
          <w:rFonts w:ascii="宋体" w:hAnsi="宋体" w:eastAsia="宋体"/>
          <w:b w:val="0"/>
          <w:sz w:val="26"/>
        </w:rPr>
        <w:t>日期：2026 年 5 月 6 日</w:t>
      </w:r>
    </w:p>
    <w:p>
      <w:r>
        <w:br w:type="page"/>
      </w:r>
    </w:p>
    <w:p>
      <w:pPr>
        <w:pStyle w:val="Heading1"/>
        <w:spacing w:before="120" w:after="80"/>
      </w:pPr>
      <w:r/>
      <w:r>
        <w:rPr>
          <w:rFonts w:ascii="黑体" w:hAnsi="黑体" w:eastAsia="黑体"/>
          <w:b/>
          <w:sz w:val="30"/>
        </w:rPr>
        <w:t>一、实验目的</w:t>
      </w:r>
    </w:p>
    <w:p>
      <w:pPr>
        <w:spacing w:line="300" w:lineRule="auto" w:after="60"/>
      </w:pPr>
      <w:r>
        <w:rPr>
          <w:rFonts w:ascii="宋体" w:hAnsi="宋体" w:eastAsia="宋体"/>
          <w:sz w:val="21"/>
        </w:rPr>
        <w:t>理解全连接神经网络的缺陷和卷积神经网络的基本原理。</w:t>
      </w:r>
    </w:p>
    <w:p>
      <w:pPr>
        <w:spacing w:line="300" w:lineRule="auto" w:after="60"/>
      </w:pPr>
      <w:r>
        <w:rPr>
          <w:rFonts w:ascii="宋体" w:hAnsi="宋体" w:eastAsia="宋体"/>
          <w:sz w:val="21"/>
        </w:rPr>
        <w:t>掌握搭建卷积神经网络的一般流程。</w:t>
      </w:r>
    </w:p>
    <w:p>
      <w:pPr>
        <w:spacing w:line="300" w:lineRule="auto" w:after="60"/>
      </w:pPr>
      <w:r>
        <w:rPr>
          <w:rFonts w:ascii="宋体" w:hAnsi="宋体" w:eastAsia="宋体"/>
          <w:sz w:val="21"/>
        </w:rPr>
        <w:t>掌握全连接层数据的正向传播以及误差反向传播算法的 Python 编程实现。</w:t>
      </w:r>
    </w:p>
    <w:p>
      <w:pPr>
        <w:spacing w:line="300" w:lineRule="auto" w:after="60"/>
      </w:pPr>
      <w:r>
        <w:rPr>
          <w:rFonts w:ascii="宋体" w:hAnsi="宋体" w:eastAsia="宋体"/>
          <w:sz w:val="21"/>
        </w:rPr>
        <w:t>掌握卷积层和池化层的数据正向传播、误差反向传播算法的 Python 编程实现。</w:t>
      </w:r>
    </w:p>
    <w:p>
      <w:pPr>
        <w:spacing w:line="300" w:lineRule="auto" w:after="60"/>
      </w:pPr>
      <w:r>
        <w:rPr>
          <w:rFonts w:ascii="宋体" w:hAnsi="宋体" w:eastAsia="宋体"/>
          <w:sz w:val="21"/>
        </w:rPr>
        <w:t>了解搭建卷积神经网络的常用函数。</w:t>
      </w:r>
    </w:p>
    <w:p>
      <w:pPr>
        <w:spacing w:line="300" w:lineRule="auto" w:after="60"/>
      </w:pPr>
      <w:r>
        <w:rPr>
          <w:rFonts w:ascii="宋体" w:hAnsi="宋体" w:eastAsia="宋体"/>
          <w:sz w:val="21"/>
        </w:rPr>
        <w:t>熟悉 MNIST 数据集的加载方法以及标签独热编码（one-hot）转换方法。</w:t>
      </w:r>
    </w:p>
    <w:p>
      <w:pPr>
        <w:pStyle w:val="Heading1"/>
        <w:spacing w:before="120" w:after="80"/>
      </w:pPr>
      <w:r/>
      <w:r>
        <w:rPr>
          <w:rFonts w:ascii="黑体" w:hAnsi="黑体" w:eastAsia="黑体"/>
          <w:b/>
          <w:sz w:val="30"/>
        </w:rPr>
        <w:t>二、实验条件</w:t>
      </w:r>
    </w:p>
    <w:p>
      <w:pPr>
        <w:spacing w:line="300" w:lineRule="auto" w:after="60"/>
        <w:ind w:firstLine="420"/>
      </w:pPr>
      <w:r>
        <w:rPr>
          <w:rFonts w:ascii="宋体" w:hAnsi="宋体" w:eastAsia="宋体"/>
          <w:sz w:val="21"/>
        </w:rPr>
        <w:t>硬件条件：实验用 PC 机一台。</w:t>
      </w:r>
    </w:p>
    <w:p>
      <w:pPr>
        <w:spacing w:line="300" w:lineRule="auto" w:after="60"/>
        <w:ind w:firstLine="420"/>
      </w:pPr>
      <w:r>
        <w:rPr>
          <w:rFonts w:ascii="宋体" w:hAnsi="宋体" w:eastAsia="宋体"/>
          <w:sz w:val="21"/>
        </w:rPr>
        <w:t>软件环境：Python 3、NumPy、Matplotlib、scikit-learn；本实验小数据集部分不调用 PyTorch 等深度学习框架，卷积、池化、全连接、Softmax 和 AdaGrad 均采用 Python/NumPy 手写实现。</w:t>
      </w:r>
    </w:p>
    <w:p>
      <w:pPr>
        <w:pStyle w:val="Heading1"/>
        <w:spacing w:before="120" w:after="80"/>
      </w:pPr>
      <w:r/>
      <w:r>
        <w:rPr>
          <w:rFonts w:ascii="黑体" w:hAnsi="黑体" w:eastAsia="黑体"/>
          <w:b/>
          <w:sz w:val="30"/>
        </w:rPr>
        <w:t>三、实验原理</w:t>
      </w:r>
    </w:p>
    <w:p>
      <w:pPr>
        <w:pStyle w:val="Heading2"/>
        <w:spacing w:before="120" w:after="80"/>
      </w:pPr>
      <w:r/>
      <w:r>
        <w:rPr>
          <w:rFonts w:ascii="黑体" w:hAnsi="黑体" w:eastAsia="黑体"/>
          <w:b/>
          <w:sz w:val="26"/>
        </w:rPr>
        <w:t>3.1 卷积神经网络结构与全连接网络缺陷</w:t>
      </w:r>
    </w:p>
    <w:p>
      <w:pPr>
        <w:spacing w:line="300" w:lineRule="auto" w:after="60"/>
        <w:ind w:firstLine="420"/>
      </w:pPr>
      <w:r>
        <w:rPr>
          <w:rFonts w:ascii="宋体" w:hAnsi="宋体" w:eastAsia="宋体"/>
          <w:sz w:val="21"/>
        </w:rPr>
        <w:t>全连接神经网络中相邻两层神经元之间全部相连，当输入图像尺寸较大时，参数量会急剧增加，容易造成计算量过大和过拟合。卷积神经网络利用局部感知和权值共享，将同一卷积核在图像不同位置滑动，既能提取局部空间特征，又能显著减少需要学习的参数。典型 CNN 通常由“卷积层—激活函数—池化层—全连接层—输出层”组成，其中卷积层用于提取特征，池化层用于降维和增强局部平移不变性，全连接层用于完成分类。</w:t>
      </w:r>
    </w:p>
    <w:p>
      <w:pPr>
        <w:pStyle w:val="Heading2"/>
        <w:spacing w:before="120" w:after="80"/>
      </w:pPr>
      <w:r/>
      <w:r>
        <w:rPr>
          <w:rFonts w:ascii="黑体" w:hAnsi="黑体" w:eastAsia="黑体"/>
          <w:b/>
          <w:sz w:val="26"/>
        </w:rPr>
        <w:t>3.2 im2col 与 col2im</w:t>
      </w:r>
    </w:p>
    <w:p>
      <w:pPr>
        <w:spacing w:line="300" w:lineRule="auto" w:after="60"/>
        <w:ind w:firstLine="420"/>
      </w:pPr>
      <w:r>
        <w:rPr>
          <w:rFonts w:ascii="宋体" w:hAnsi="宋体" w:eastAsia="宋体"/>
          <w:sz w:val="21"/>
        </w:rPr>
        <w:t>直接用多重循环实现卷积会使代码复杂且计算效率较低。本实验采用 im2col 将输入图像中卷积核覆盖的局部区域展开为二维矩阵，再将卷积核展开为矩阵，通过矩阵乘法一次性完成卷积运算。col2im 是 im2col 的逆变换，主要用于卷积层和池化层反向传播时将二维梯度矩阵恢复为图像张量。由于卷积核滑动窗口之间存在重叠，col2im 恢复时重叠区域需要进行累加。</w:t>
      </w:r>
    </w:p>
    <w:p>
      <w:pPr>
        <w:pStyle w:val="Heading2"/>
        <w:spacing w:before="120" w:after="80"/>
      </w:pPr>
      <w:r/>
      <w:r>
        <w:rPr>
          <w:rFonts w:ascii="黑体" w:hAnsi="黑体" w:eastAsia="黑体"/>
          <w:b/>
          <w:sz w:val="26"/>
        </w:rPr>
        <w:t>3.3 卷积层、池化层与全连接层反向传播</w:t>
      </w:r>
    </w:p>
    <w:p>
      <w:pPr>
        <w:spacing w:line="300" w:lineRule="auto" w:after="60"/>
        <w:ind w:firstLine="420"/>
      </w:pPr>
      <w:r>
        <w:rPr>
          <w:rFonts w:ascii="宋体" w:hAnsi="宋体" w:eastAsia="宋体"/>
          <w:sz w:val="21"/>
        </w:rPr>
        <w:t>卷积层正向传播可表示为 y=f(W_col^T·cols+b)，其中 cols 是 im2col 后的图像矩阵，W_col 是卷积核展开矩阵，f 为激活函数。反向传播时，先用输出梯度乘以激活函数导数得到 delta，再分别计算卷积核梯度、偏置梯度和输入梯度。最大池化层正向传播保存每个池化窗口最大值的位置，反向传播时只将梯度传回该最大值位置，其余位置梯度为 0。全连接层与普通神经网络一致，输出层采用 Softmax，损失函数采用交叉熵。</w:t>
      </w:r>
    </w:p>
    <w:p>
      <w:pPr>
        <w:pStyle w:val="Heading1"/>
        <w:spacing w:before="120" w:after="80"/>
      </w:pPr>
      <w:r/>
      <w:r>
        <w:rPr>
          <w:rFonts w:ascii="黑体" w:hAnsi="黑体" w:eastAsia="黑体"/>
          <w:b/>
          <w:sz w:val="30"/>
        </w:rPr>
        <w:t>四、实验记录</w:t>
      </w:r>
    </w:p>
    <w:p>
      <w:pPr>
        <w:pStyle w:val="Heading2"/>
        <w:spacing w:before="120" w:after="80"/>
      </w:pPr>
      <w:r/>
      <w:r>
        <w:rPr>
          <w:rFonts w:ascii="黑体" w:hAnsi="黑体" w:eastAsia="黑体"/>
          <w:b/>
          <w:sz w:val="26"/>
        </w:rPr>
        <w:t>4.1 im2col 与 col2im 的实现</w:t>
      </w:r>
    </w:p>
    <w:p>
      <w:pPr>
        <w:spacing w:line="300" w:lineRule="auto" w:after="60"/>
        <w:ind w:firstLine="420"/>
      </w:pPr>
      <w:r>
        <w:rPr>
          <w:rFonts w:ascii="宋体" w:hAnsi="宋体" w:eastAsia="宋体"/>
          <w:sz w:val="21"/>
        </w:rPr>
        <w:t>实验首先定义 1 张单通道 4×4 输入图像，使用 3×3 滤波窗口、步长 1、填充 1 进行 im2col 展开。该设置下输出空间尺寸为 4×4，因此 im2col 后共有 16 个滑动窗口；每个窗口包含 3×3=9 个元素，最终 cols 的形状为 (16, 9)。</w:t>
      </w:r>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def im2col(input_data, filter_h, filter_w, stride=1, pad=0):</w:t>
            </w:r>
          </w:p>
          <w:p>
            <w:pPr>
              <w:spacing w:after="0" w:line="240" w:lineRule="auto"/>
            </w:pPr>
            <w:r>
              <w:rPr>
                <w:rFonts w:ascii="Noto Sans Mono CJK SC" w:hAnsi="Noto Sans Mono CJK SC" w:eastAsia="Noto Sans Mono CJK SC"/>
                <w:sz w:val="15"/>
              </w:rPr>
              <w:t xml:space="preserve">    """将四维图像张量 (B,C,H,W) 转换为二维矩阵。"""</w:t>
            </w:r>
          </w:p>
          <w:p>
            <w:pPr>
              <w:spacing w:after="0" w:line="240" w:lineRule="auto"/>
            </w:pPr>
            <w:r>
              <w:rPr>
                <w:rFonts w:ascii="Noto Sans Mono CJK SC" w:hAnsi="Noto Sans Mono CJK SC" w:eastAsia="Noto Sans Mono CJK SC"/>
                <w:sz w:val="15"/>
              </w:rPr>
              <w:t xml:space="preserve">    B, C, H, W = input_data.shape</w:t>
            </w:r>
          </w:p>
          <w:p>
            <w:pPr>
              <w:spacing w:after="0" w:line="240" w:lineRule="auto"/>
            </w:pPr>
            <w:r>
              <w:rPr>
                <w:rFonts w:ascii="Noto Sans Mono CJK SC" w:hAnsi="Noto Sans Mono CJK SC" w:eastAsia="Noto Sans Mono CJK SC"/>
                <w:sz w:val="15"/>
              </w:rPr>
              <w:t xml:space="preserve">    out_h = (H + 2 * pad - filter_h) // stride + 1</w:t>
            </w:r>
          </w:p>
          <w:p>
            <w:pPr>
              <w:spacing w:after="0" w:line="240" w:lineRule="auto"/>
            </w:pPr>
            <w:r>
              <w:rPr>
                <w:rFonts w:ascii="Noto Sans Mono CJK SC" w:hAnsi="Noto Sans Mono CJK SC" w:eastAsia="Noto Sans Mono CJK SC"/>
                <w:sz w:val="15"/>
              </w:rPr>
              <w:t xml:space="preserve">    out_w = (W + 2 * pad - filter_w) // stride + 1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img = np.pad(input_data, [(0, 0), (0, 0), (pad, pad), (pad, pad)], mode="constant")</w:t>
            </w:r>
          </w:p>
          <w:p>
            <w:pPr>
              <w:spacing w:after="0" w:line="240" w:lineRule="auto"/>
            </w:pPr>
            <w:r>
              <w:rPr>
                <w:rFonts w:ascii="Noto Sans Mono CJK SC" w:hAnsi="Noto Sans Mono CJK SC" w:eastAsia="Noto Sans Mono CJK SC"/>
                <w:sz w:val="15"/>
              </w:rPr>
              <w:t xml:space="preserve">    col = np.zeros((B, C, filter_h, filter_w, out_h, out_w), dtype=input_data.dtype)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for y in range(filter_h):</w:t>
            </w:r>
          </w:p>
          <w:p>
            <w:pPr>
              <w:spacing w:after="0" w:line="240" w:lineRule="auto"/>
            </w:pPr>
            <w:r>
              <w:rPr>
                <w:rFonts w:ascii="Noto Sans Mono CJK SC" w:hAnsi="Noto Sans Mono CJK SC" w:eastAsia="Noto Sans Mono CJK SC"/>
                <w:sz w:val="15"/>
              </w:rPr>
              <w:t xml:space="preserve">        y_max = y + stride * out_h</w:t>
            </w:r>
          </w:p>
          <w:p>
            <w:pPr>
              <w:spacing w:after="0" w:line="240" w:lineRule="auto"/>
            </w:pPr>
            <w:r>
              <w:rPr>
                <w:rFonts w:ascii="Noto Sans Mono CJK SC" w:hAnsi="Noto Sans Mono CJK SC" w:eastAsia="Noto Sans Mono CJK SC"/>
                <w:sz w:val="15"/>
              </w:rPr>
              <w:t xml:space="preserve">        for x in range(filter_w):</w:t>
            </w:r>
          </w:p>
          <w:p>
            <w:pPr>
              <w:spacing w:after="0" w:line="240" w:lineRule="auto"/>
            </w:pPr>
            <w:r>
              <w:rPr>
                <w:rFonts w:ascii="Noto Sans Mono CJK SC" w:hAnsi="Noto Sans Mono CJK SC" w:eastAsia="Noto Sans Mono CJK SC"/>
                <w:sz w:val="15"/>
              </w:rPr>
              <w:t xml:space="preserve">            x_max = x + stride * out_w</w:t>
            </w:r>
          </w:p>
          <w:p>
            <w:pPr>
              <w:spacing w:after="0" w:line="240" w:lineRule="auto"/>
            </w:pPr>
            <w:r>
              <w:rPr>
                <w:rFonts w:ascii="Noto Sans Mono CJK SC" w:hAnsi="Noto Sans Mono CJK SC" w:eastAsia="Noto Sans Mono CJK SC"/>
                <w:sz w:val="15"/>
              </w:rPr>
              <w:t xml:space="preserve">            col[:, :, y, x, :, :] = img[:, :, y:y_max:stride, x:x_max:stride]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col = col.transpose(0, 4, 5, 1, 2, 3).reshape(B * out_h * out_w, -1)</w:t>
            </w:r>
          </w:p>
          <w:p>
            <w:pPr>
              <w:spacing w:after="0" w:line="240" w:lineRule="auto"/>
            </w:pPr>
            <w:r>
              <w:rPr>
                <w:rFonts w:ascii="Noto Sans Mono CJK SC" w:hAnsi="Noto Sans Mono CJK SC" w:eastAsia="Noto Sans Mono CJK SC"/>
                <w:sz w:val="15"/>
              </w:rPr>
              <w:t xml:space="preserve">    return col</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col2im(col, input_shape, filter_h, filter_w, stride=1, pad=0):</w:t>
            </w:r>
          </w:p>
          <w:p>
            <w:pPr>
              <w:spacing w:after="0" w:line="240" w:lineRule="auto"/>
            </w:pPr>
            <w:r>
              <w:rPr>
                <w:rFonts w:ascii="Noto Sans Mono CJK SC" w:hAnsi="Noto Sans Mono CJK SC" w:eastAsia="Noto Sans Mono CJK SC"/>
                <w:sz w:val="15"/>
              </w:rPr>
              <w:t xml:space="preserve">    """将 im2col 得到的二维矩阵恢复为四维图像张量。重叠区域采用累加。"""</w:t>
            </w:r>
          </w:p>
          <w:p>
            <w:pPr>
              <w:spacing w:after="0" w:line="240" w:lineRule="auto"/>
            </w:pPr>
            <w:r>
              <w:rPr>
                <w:rFonts w:ascii="Noto Sans Mono CJK SC" w:hAnsi="Noto Sans Mono CJK SC" w:eastAsia="Noto Sans Mono CJK SC"/>
                <w:sz w:val="15"/>
              </w:rPr>
              <w:t xml:space="preserve">    B, C, H, W = input_shape</w:t>
            </w:r>
          </w:p>
          <w:p>
            <w:pPr>
              <w:spacing w:after="0" w:line="240" w:lineRule="auto"/>
            </w:pPr>
            <w:r>
              <w:rPr>
                <w:rFonts w:ascii="Noto Sans Mono CJK SC" w:hAnsi="Noto Sans Mono CJK SC" w:eastAsia="Noto Sans Mono CJK SC"/>
                <w:sz w:val="15"/>
              </w:rPr>
              <w:t xml:space="preserve">    out_h = (H + 2 * pad - filter_h) // stride + 1</w:t>
            </w:r>
          </w:p>
          <w:p>
            <w:pPr>
              <w:spacing w:after="0" w:line="240" w:lineRule="auto"/>
            </w:pPr>
            <w:r>
              <w:rPr>
                <w:rFonts w:ascii="Noto Sans Mono CJK SC" w:hAnsi="Noto Sans Mono CJK SC" w:eastAsia="Noto Sans Mono CJK SC"/>
                <w:sz w:val="15"/>
              </w:rPr>
              <w:t xml:space="preserve">    out_w = (W + 2 * pad - filter_w) // stride + 1</w:t>
            </w:r>
          </w:p>
          <w:p>
            <w:pPr>
              <w:spacing w:after="0" w:line="240" w:lineRule="auto"/>
            </w:pPr>
            <w:r>
              <w:rPr>
                <w:rFonts w:ascii="Noto Sans Mono CJK SC" w:hAnsi="Noto Sans Mono CJK SC" w:eastAsia="Noto Sans Mono CJK SC"/>
                <w:sz w:val="15"/>
              </w:rPr>
              <w:t xml:space="preserve">    col = col.reshape(B, out_h, out_w, C, filter_h, filter_w).transpose(0, 3, 4, 5, 1, 2)</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img = np.zeros((B, C, H + 2 * pad + stride - 1, W + 2 * pad + stride - 1), dtype=col.dtype)</w:t>
            </w:r>
          </w:p>
          <w:p>
            <w:pPr>
              <w:spacing w:after="0" w:line="240" w:lineRule="auto"/>
            </w:pPr>
            <w:r>
              <w:rPr>
                <w:rFonts w:ascii="Noto Sans Mono CJK SC" w:hAnsi="Noto Sans Mono CJK SC" w:eastAsia="Noto Sans Mono CJK SC"/>
                <w:sz w:val="15"/>
              </w:rPr>
              <w:t xml:space="preserve">    for y in range(filter_h):</w:t>
            </w:r>
          </w:p>
          <w:p>
            <w:pPr>
              <w:spacing w:after="0" w:line="240" w:lineRule="auto"/>
            </w:pPr>
            <w:r>
              <w:rPr>
                <w:rFonts w:ascii="Noto Sans Mono CJK SC" w:hAnsi="Noto Sans Mono CJK SC" w:eastAsia="Noto Sans Mono CJK SC"/>
                <w:sz w:val="15"/>
              </w:rPr>
              <w:t xml:space="preserve">        y_max = y + stride * out_h</w:t>
            </w:r>
          </w:p>
          <w:p>
            <w:pPr>
              <w:spacing w:after="0" w:line="240" w:lineRule="auto"/>
            </w:pPr>
            <w:r>
              <w:rPr>
                <w:rFonts w:ascii="Noto Sans Mono CJK SC" w:hAnsi="Noto Sans Mono CJK SC" w:eastAsia="Noto Sans Mono CJK SC"/>
                <w:sz w:val="15"/>
              </w:rPr>
              <w:t xml:space="preserve">        for x in range(filter_w):</w:t>
            </w:r>
          </w:p>
          <w:p>
            <w:pPr>
              <w:spacing w:after="0" w:line="240" w:lineRule="auto"/>
            </w:pPr>
            <w:r>
              <w:rPr>
                <w:rFonts w:ascii="Noto Sans Mono CJK SC" w:hAnsi="Noto Sans Mono CJK SC" w:eastAsia="Noto Sans Mono CJK SC"/>
                <w:sz w:val="15"/>
              </w:rPr>
              <w:t xml:space="preserve">            x_max = x + stride * out_w</w:t>
            </w:r>
          </w:p>
          <w:p>
            <w:pPr>
              <w:spacing w:after="0" w:line="240" w:lineRule="auto"/>
            </w:pPr>
            <w:r>
              <w:rPr>
                <w:rFonts w:ascii="Noto Sans Mono CJK SC" w:hAnsi="Noto Sans Mono CJK SC" w:eastAsia="Noto Sans Mono CJK SC"/>
                <w:sz w:val="15"/>
              </w:rPr>
              <w:t xml:space="preserve">            img[:, :, y:y_max:stride, x:x_max:stride] += col[:, :, y, x, :, :]</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return img[:, :, pad:H + pad, pad:W + pad]</w:t>
            </w:r>
          </w:p>
        </w:tc>
      </w:tr>
    </w:tbl>
    <w:p>
      <w:pPr>
        <w:jc w:val="center"/>
      </w:pPr>
      <w:r>
        <w:drawing>
          <wp:inline xmlns:a="http://schemas.openxmlformats.org/drawingml/2006/main" xmlns:pic="http://schemas.openxmlformats.org/drawingml/2006/picture">
            <wp:extent cx="5472000" cy="3830400"/>
            <wp:docPr id="1" name="Picture 1"/>
            <wp:cNvGraphicFramePr>
              <a:graphicFrameLocks noChangeAspect="1"/>
            </wp:cNvGraphicFramePr>
            <a:graphic>
              <a:graphicData uri="http://schemas.openxmlformats.org/drawingml/2006/picture">
                <pic:pic>
                  <pic:nvPicPr>
                    <pic:cNvPr id="0" name="im2col_col2im_demo.png"/>
                    <pic:cNvPicPr/>
                  </pic:nvPicPr>
                  <pic:blipFill>
                    <a:blip r:embed="rId9"/>
                    <a:stretch>
                      <a:fillRect/>
                    </a:stretch>
                  </pic:blipFill>
                  <pic:spPr>
                    <a:xfrm>
                      <a:off x="0" y="0"/>
                      <a:ext cx="5472000" cy="3830400"/>
                    </a:xfrm>
                    <a:prstGeom prst="rect"/>
                  </pic:spPr>
                </pic:pic>
              </a:graphicData>
            </a:graphic>
          </wp:inline>
        </w:drawing>
      </w:r>
    </w:p>
    <w:p>
      <w:pPr>
        <w:spacing w:after="120"/>
        <w:jc w:val="center"/>
      </w:pPr>
      <w:r>
        <w:rPr>
          <w:rFonts w:ascii="宋体" w:hAnsi="宋体" w:eastAsia="宋体"/>
          <w:sz w:val="18"/>
        </w:rPr>
        <w:t>图 1 im2col 与 col2im 示例输出</w:t>
      </w:r>
    </w:p>
    <w:p>
      <w:pPr>
        <w:spacing w:line="300" w:lineRule="auto" w:after="60"/>
        <w:ind w:firstLine="420"/>
      </w:pPr>
      <w:r>
        <w:rPr>
          <w:rFonts w:ascii="宋体" w:hAnsi="宋体" w:eastAsia="宋体"/>
          <w:sz w:val="21"/>
        </w:rPr>
        <w:t>由图 1 可以看出，padding 后输入图像四周补 0，im2col 将每个 3×3 局部区域展开为一行。col2im 恢复后的数值与原始图像不同，是因为同一像素会被多个滑动窗口重复覆盖，恢复时这些重复贡献被累加。因此 col2im 的作用不是简单复制原图，而是在反向传播中正确汇总重叠窗口对应的梯度。</w:t>
      </w:r>
    </w:p>
    <w:p>
      <w:pPr>
        <w:pStyle w:val="Heading2"/>
        <w:spacing w:before="120" w:after="80"/>
      </w:pPr>
      <w:r/>
      <w:r>
        <w:rPr>
          <w:rFonts w:ascii="黑体" w:hAnsi="黑体" w:eastAsia="黑体"/>
          <w:b/>
          <w:sz w:val="26"/>
        </w:rPr>
        <w:t>4.2 卷积层的编程实现</w:t>
      </w:r>
    </w:p>
    <w:p>
      <w:pPr>
        <w:spacing w:line="300" w:lineRule="auto" w:after="60"/>
        <w:ind w:firstLine="420"/>
      </w:pPr>
      <w:r>
        <w:rPr>
          <w:rFonts w:ascii="宋体" w:hAnsi="宋体" w:eastAsia="宋体"/>
          <w:sz w:val="21"/>
        </w:rPr>
        <w:t>卷积层类中保存卷积核 W、偏置 b、步长 stride、填充 pad 和激活函数类型。正向传播时先调用 im2col，再将卷积核 reshape 为二维矩阵，与 cols 相乘并加上偏置，最后恢复为 (B,M,Oh,Ow) 的四维输出张量。反向传播时根据激活函数导数计算 delta，然后求得 dW、db 和输入梯度 dx。</w:t>
      </w:r>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class ConvLayer:</w:t>
            </w:r>
          </w:p>
          <w:p>
            <w:pPr>
              <w:spacing w:after="0" w:line="240" w:lineRule="auto"/>
            </w:pPr>
            <w:r>
              <w:rPr>
                <w:rFonts w:ascii="Noto Sans Mono CJK SC" w:hAnsi="Noto Sans Mono CJK SC" w:eastAsia="Noto Sans Mono CJK SC"/>
                <w:sz w:val="15"/>
              </w:rPr>
              <w:t xml:space="preserve">    """卷积层：im2col 正向传播，col2im 反向传播。"""</w:t>
            </w:r>
          </w:p>
          <w:p>
            <w:pPr>
              <w:spacing w:after="0" w:line="240" w:lineRule="auto"/>
            </w:pPr>
            <w:r>
              <w:rPr>
                <w:rFonts w:ascii="Noto Sans Mono CJK SC" w:hAnsi="Noto Sans Mono CJK SC" w:eastAsia="Noto Sans Mono CJK SC"/>
                <w:sz w:val="15"/>
              </w:rPr>
              <w:t xml:space="preserve">    def __init__(self, in_channels, out_channels, filter_h, filter_w, stride=1, pad=0, activation="relu"):</w:t>
            </w:r>
          </w:p>
          <w:p>
            <w:pPr>
              <w:spacing w:after="0" w:line="240" w:lineRule="auto"/>
            </w:pPr>
            <w:r>
              <w:rPr>
                <w:rFonts w:ascii="Noto Sans Mono CJK SC" w:hAnsi="Noto Sans Mono CJK SC" w:eastAsia="Noto Sans Mono CJK SC"/>
                <w:sz w:val="15"/>
              </w:rPr>
              <w:t xml:space="preserve">        scale = np.sqrt(2.0 / (in_channels * filter_h * filter_w))</w:t>
            </w:r>
          </w:p>
          <w:p>
            <w:pPr>
              <w:spacing w:after="0" w:line="240" w:lineRule="auto"/>
            </w:pPr>
            <w:r>
              <w:rPr>
                <w:rFonts w:ascii="Noto Sans Mono CJK SC" w:hAnsi="Noto Sans Mono CJK SC" w:eastAsia="Noto Sans Mono CJK SC"/>
                <w:sz w:val="15"/>
              </w:rPr>
              <w:t xml:space="preserve">        self.W = np.random.randn(out_channels, in_channels, filter_h, filter_w) * scale</w:t>
            </w:r>
          </w:p>
          <w:p>
            <w:pPr>
              <w:spacing w:after="0" w:line="240" w:lineRule="auto"/>
            </w:pPr>
            <w:r>
              <w:rPr>
                <w:rFonts w:ascii="Noto Sans Mono CJK SC" w:hAnsi="Noto Sans Mono CJK SC" w:eastAsia="Noto Sans Mono CJK SC"/>
                <w:sz w:val="15"/>
              </w:rPr>
              <w:t xml:space="preserve">        self.b = np.zeros(out_channels)</w:t>
            </w:r>
          </w:p>
          <w:p>
            <w:pPr>
              <w:spacing w:after="0" w:line="240" w:lineRule="auto"/>
            </w:pPr>
            <w:r>
              <w:rPr>
                <w:rFonts w:ascii="Noto Sans Mono CJK SC" w:hAnsi="Noto Sans Mono CJK SC" w:eastAsia="Noto Sans Mono CJK SC"/>
                <w:sz w:val="15"/>
              </w:rPr>
              <w:t xml:space="preserve">        self.stride = stride</w:t>
            </w:r>
          </w:p>
          <w:p>
            <w:pPr>
              <w:spacing w:after="0" w:line="240" w:lineRule="auto"/>
            </w:pPr>
            <w:r>
              <w:rPr>
                <w:rFonts w:ascii="Noto Sans Mono CJK SC" w:hAnsi="Noto Sans Mono CJK SC" w:eastAsia="Noto Sans Mono CJK SC"/>
                <w:sz w:val="15"/>
              </w:rPr>
              <w:t xml:space="preserve">        self.pad = pad</w:t>
            </w:r>
          </w:p>
          <w:p>
            <w:pPr>
              <w:spacing w:after="0" w:line="240" w:lineRule="auto"/>
            </w:pPr>
            <w:r>
              <w:rPr>
                <w:rFonts w:ascii="Noto Sans Mono CJK SC" w:hAnsi="Noto Sans Mono CJK SC" w:eastAsia="Noto Sans Mono CJK SC"/>
                <w:sz w:val="15"/>
              </w:rPr>
              <w:t xml:space="preserve">        self.activation = activation</w:t>
            </w:r>
          </w:p>
          <w:p>
            <w:pPr>
              <w:spacing w:after="0" w:line="240" w:lineRule="auto"/>
            </w:pPr>
            <w:r>
              <w:rPr>
                <w:rFonts w:ascii="Noto Sans Mono CJK SC" w:hAnsi="Noto Sans Mono CJK SC" w:eastAsia="Noto Sans Mono CJK SC"/>
                <w:sz w:val="15"/>
              </w:rPr>
              <w:t xml:space="preserve">        self.opt_W = AdaGradParam(self.W)</w:t>
            </w:r>
          </w:p>
          <w:p>
            <w:pPr>
              <w:spacing w:after="0" w:line="240" w:lineRule="auto"/>
            </w:pPr>
            <w:r>
              <w:rPr>
                <w:rFonts w:ascii="Noto Sans Mono CJK SC" w:hAnsi="Noto Sans Mono CJK SC" w:eastAsia="Noto Sans Mono CJK SC"/>
                <w:sz w:val="15"/>
              </w:rPr>
              <w:t xml:space="preserve">        self.opt_b = AdaGradParam(self.b)</w:t>
            </w:r>
          </w:p>
          <w:p>
            <w:pPr>
              <w:spacing w:after="0" w:line="240" w:lineRule="auto"/>
            </w:pPr>
            <w:r>
              <w:rPr>
                <w:rFonts w:ascii="Noto Sans Mono CJK SC" w:hAnsi="Noto Sans Mono CJK SC" w:eastAsia="Noto Sans Mono CJK SC"/>
                <w:sz w:val="15"/>
              </w:rPr>
              <w:t xml:space="preserve">        self.x = None</w:t>
            </w:r>
          </w:p>
          <w:p>
            <w:pPr>
              <w:spacing w:after="0" w:line="240" w:lineRule="auto"/>
            </w:pPr>
            <w:r>
              <w:rPr>
                <w:rFonts w:ascii="Noto Sans Mono CJK SC" w:hAnsi="Noto Sans Mono CJK SC" w:eastAsia="Noto Sans Mono CJK SC"/>
                <w:sz w:val="15"/>
              </w:rPr>
              <w:t xml:space="preserve">        self.col = None</w:t>
            </w:r>
          </w:p>
          <w:p>
            <w:pPr>
              <w:spacing w:after="0" w:line="240" w:lineRule="auto"/>
            </w:pPr>
            <w:r>
              <w:rPr>
                <w:rFonts w:ascii="Noto Sans Mono CJK SC" w:hAnsi="Noto Sans Mono CJK SC" w:eastAsia="Noto Sans Mono CJK SC"/>
                <w:sz w:val="15"/>
              </w:rPr>
              <w:t xml:space="preserve">        self.col_W = None</w:t>
            </w:r>
          </w:p>
          <w:p>
            <w:pPr>
              <w:spacing w:after="0" w:line="240" w:lineRule="auto"/>
            </w:pPr>
            <w:r>
              <w:rPr>
                <w:rFonts w:ascii="Noto Sans Mono CJK SC" w:hAnsi="Noto Sans Mono CJK SC" w:eastAsia="Noto Sans Mono CJK SC"/>
                <w:sz w:val="15"/>
              </w:rPr>
              <w:t xml:space="preserve">        self.u = None</w:t>
            </w:r>
          </w:p>
          <w:p>
            <w:pPr>
              <w:spacing w:after="0" w:line="240" w:lineRule="auto"/>
            </w:pPr>
            <w:r>
              <w:rPr>
                <w:rFonts w:ascii="Noto Sans Mono CJK SC" w:hAnsi="Noto Sans Mono CJK SC" w:eastAsia="Noto Sans Mono CJK SC"/>
                <w:sz w:val="15"/>
              </w:rPr>
              <w:t xml:space="preserve">        self.out = None</w:t>
            </w:r>
          </w:p>
          <w:p>
            <w:pPr>
              <w:spacing w:after="0" w:line="240" w:lineRule="auto"/>
            </w:pPr>
            <w:r>
              <w:rPr>
                <w:rFonts w:ascii="Noto Sans Mono CJK SC" w:hAnsi="Noto Sans Mono CJK SC" w:eastAsia="Noto Sans Mono CJK SC"/>
                <w:sz w:val="15"/>
              </w:rPr>
              <w:t xml:space="preserve">        self.dW = None</w:t>
            </w:r>
          </w:p>
          <w:p>
            <w:pPr>
              <w:spacing w:after="0" w:line="240" w:lineRule="auto"/>
            </w:pPr>
            <w:r>
              <w:rPr>
                <w:rFonts w:ascii="Noto Sans Mono CJK SC" w:hAnsi="Noto Sans Mono CJK SC" w:eastAsia="Noto Sans Mono CJK SC"/>
                <w:sz w:val="15"/>
              </w:rPr>
              <w:t xml:space="preserve">        self.db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M, C, FH, FW = self.W.shape</w:t>
            </w:r>
          </w:p>
          <w:p>
            <w:pPr>
              <w:spacing w:after="0" w:line="240" w:lineRule="auto"/>
            </w:pPr>
            <w:r>
              <w:rPr>
                <w:rFonts w:ascii="Noto Sans Mono CJK SC" w:hAnsi="Noto Sans Mono CJK SC" w:eastAsia="Noto Sans Mono CJK SC"/>
                <w:sz w:val="15"/>
              </w:rPr>
              <w:t xml:space="preserve">        B, _, H, W = x.shape</w:t>
            </w:r>
          </w:p>
          <w:p>
            <w:pPr>
              <w:spacing w:after="0" w:line="240" w:lineRule="auto"/>
            </w:pPr>
            <w:r>
              <w:rPr>
                <w:rFonts w:ascii="Noto Sans Mono CJK SC" w:hAnsi="Noto Sans Mono CJK SC" w:eastAsia="Noto Sans Mono CJK SC"/>
                <w:sz w:val="15"/>
              </w:rPr>
              <w:t xml:space="preserve">        out_h = (H + 2 * self.pad - FH) // self.stride + 1</w:t>
            </w:r>
          </w:p>
          <w:p>
            <w:pPr>
              <w:spacing w:after="0" w:line="240" w:lineRule="auto"/>
            </w:pPr>
            <w:r>
              <w:rPr>
                <w:rFonts w:ascii="Noto Sans Mono CJK SC" w:hAnsi="Noto Sans Mono CJK SC" w:eastAsia="Noto Sans Mono CJK SC"/>
                <w:sz w:val="15"/>
              </w:rPr>
              <w:t xml:space="preserve">        out_w = (W + 2 * self.pad - FW) // self.stride + 1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self.x = x</w:t>
            </w:r>
          </w:p>
          <w:p>
            <w:pPr>
              <w:spacing w:after="0" w:line="240" w:lineRule="auto"/>
            </w:pPr>
            <w:r>
              <w:rPr>
                <w:rFonts w:ascii="Noto Sans Mono CJK SC" w:hAnsi="Noto Sans Mono CJK SC" w:eastAsia="Noto Sans Mono CJK SC"/>
                <w:sz w:val="15"/>
              </w:rPr>
              <w:t xml:space="preserve">        self.col = im2col(x, FH, FW, self.stride, self.pad)</w:t>
            </w:r>
          </w:p>
          <w:p>
            <w:pPr>
              <w:spacing w:after="0" w:line="240" w:lineRule="auto"/>
            </w:pPr>
            <w:r>
              <w:rPr>
                <w:rFonts w:ascii="Noto Sans Mono CJK SC" w:hAnsi="Noto Sans Mono CJK SC" w:eastAsia="Noto Sans Mono CJK SC"/>
                <w:sz w:val="15"/>
              </w:rPr>
              <w:t xml:space="preserve">        self.col_W = self.W.reshape(M, -1).T</w:t>
            </w:r>
          </w:p>
          <w:p>
            <w:pPr>
              <w:spacing w:after="0" w:line="240" w:lineRule="auto"/>
            </w:pPr>
            <w:r>
              <w:rPr>
                <w:rFonts w:ascii="Noto Sans Mono CJK SC" w:hAnsi="Noto Sans Mono CJK SC" w:eastAsia="Noto Sans Mono CJK SC"/>
                <w:sz w:val="15"/>
              </w:rPr>
              <w:t xml:space="preserve">        out = np.dot(self.col, self.col_W) + self.b</w:t>
            </w:r>
          </w:p>
          <w:p>
            <w:pPr>
              <w:spacing w:after="0" w:line="240" w:lineRule="auto"/>
            </w:pPr>
            <w:r>
              <w:rPr>
                <w:rFonts w:ascii="Noto Sans Mono CJK SC" w:hAnsi="Noto Sans Mono CJK SC" w:eastAsia="Noto Sans Mono CJK SC"/>
                <w:sz w:val="15"/>
              </w:rPr>
              <w:t xml:space="preserve">        out = out.reshape(B, out_h, out_w, M).transpose(0, 3, 1, 2)</w:t>
            </w:r>
          </w:p>
          <w:p>
            <w:pPr>
              <w:spacing w:after="0" w:line="240" w:lineRule="auto"/>
            </w:pPr>
            <w:r>
              <w:rPr>
                <w:rFonts w:ascii="Noto Sans Mono CJK SC" w:hAnsi="Noto Sans Mono CJK SC" w:eastAsia="Noto Sans Mono CJK SC"/>
                <w:sz w:val="15"/>
              </w:rPr>
              <w:t xml:space="preserve">        self.u = out</w:t>
            </w:r>
          </w:p>
          <w:p>
            <w:pPr>
              <w:spacing w:after="0" w:line="240" w:lineRule="auto"/>
            </w:pPr>
            <w:r>
              <w:rPr>
                <w:rFonts w:ascii="Noto Sans Mono CJK SC" w:hAnsi="Noto Sans Mono CJK SC" w:eastAsia="Noto Sans Mono CJK SC"/>
                <w:sz w:val="15"/>
              </w:rPr>
              <w:t xml:space="preserve">        self.out = relu(out) if self.activation == "relu" else sigmoid(out)</w:t>
            </w:r>
          </w:p>
          <w:p>
            <w:pPr>
              <w:spacing w:after="0" w:line="240" w:lineRule="auto"/>
            </w:pPr>
            <w:r>
              <w:rPr>
                <w:rFonts w:ascii="Noto Sans Mono CJK SC" w:hAnsi="Noto Sans Mono CJK SC" w:eastAsia="Noto Sans Mono CJK SC"/>
                <w:sz w:val="15"/>
              </w:rPr>
              <w:t xml:space="preserve">        return self.out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if self.activation == "relu":</w:t>
            </w:r>
          </w:p>
          <w:p>
            <w:pPr>
              <w:spacing w:after="0" w:line="240" w:lineRule="auto"/>
            </w:pPr>
            <w:r>
              <w:rPr>
                <w:rFonts w:ascii="Noto Sans Mono CJK SC" w:hAnsi="Noto Sans Mono CJK SC" w:eastAsia="Noto Sans Mono CJK SC"/>
                <w:sz w:val="15"/>
              </w:rPr>
              <w:t xml:space="preserve">            delta = dout * relu_grad(self.u)</w:t>
            </w:r>
          </w:p>
          <w:p>
            <w:pPr>
              <w:spacing w:after="0" w:line="240" w:lineRule="auto"/>
            </w:pPr>
            <w:r>
              <w:rPr>
                <w:rFonts w:ascii="Noto Sans Mono CJK SC" w:hAnsi="Noto Sans Mono CJK SC" w:eastAsia="Noto Sans Mono CJK SC"/>
                <w:sz w:val="15"/>
              </w:rPr>
              <w:t xml:space="preserve">        else:</w:t>
            </w:r>
          </w:p>
          <w:p>
            <w:pPr>
              <w:spacing w:after="0" w:line="240" w:lineRule="auto"/>
            </w:pPr>
            <w:r>
              <w:rPr>
                <w:rFonts w:ascii="Noto Sans Mono CJK SC" w:hAnsi="Noto Sans Mono CJK SC" w:eastAsia="Noto Sans Mono CJK SC"/>
                <w:sz w:val="15"/>
              </w:rPr>
              <w:t xml:space="preserve">            delta = dout * sigmoid_grad(self.out)</w:t>
            </w:r>
          </w:p>
          <w:p>
            <w:pPr>
              <w:spacing w:after="0" w:line="240" w:lineRule="auto"/>
            </w:pPr>
            <w:r>
              <w:rPr>
                <w:rFonts w:ascii="Noto Sans Mono CJK SC" w:hAnsi="Noto Sans Mono CJK SC" w:eastAsia="Noto Sans Mono CJK SC"/>
                <w:sz w:val="15"/>
              </w:rPr>
              <w:t xml:space="preserve">        M, C, FH, FW = self.W.shape</w:t>
            </w:r>
          </w:p>
          <w:p>
            <w:pPr>
              <w:spacing w:after="0" w:line="240" w:lineRule="auto"/>
            </w:pPr>
            <w:r>
              <w:rPr>
                <w:rFonts w:ascii="Noto Sans Mono CJK SC" w:hAnsi="Noto Sans Mono CJK SC" w:eastAsia="Noto Sans Mono CJK SC"/>
                <w:sz w:val="15"/>
              </w:rPr>
              <w:t xml:space="preserve">        delta = delta.transpose(0, 2, 3, 1).reshape(-1, M)</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self.db = np.sum(delta, axis=0)</w:t>
            </w:r>
          </w:p>
          <w:p>
            <w:pPr>
              <w:spacing w:after="0" w:line="240" w:lineRule="auto"/>
            </w:pPr>
            <w:r>
              <w:rPr>
                <w:rFonts w:ascii="Noto Sans Mono CJK SC" w:hAnsi="Noto Sans Mono CJK SC" w:eastAsia="Noto Sans Mono CJK SC"/>
                <w:sz w:val="15"/>
              </w:rPr>
              <w:t xml:space="preserve">        self.dW = np.dot(self.col.T, delta).transpose(1, 0).reshape(M, C, FH, FW)</w:t>
            </w:r>
          </w:p>
          <w:p>
            <w:pPr>
              <w:spacing w:after="0" w:line="240" w:lineRule="auto"/>
            </w:pPr>
            <w:r>
              <w:rPr>
                <w:rFonts w:ascii="Noto Sans Mono CJK SC" w:hAnsi="Noto Sans Mono CJK SC" w:eastAsia="Noto Sans Mono CJK SC"/>
                <w:sz w:val="15"/>
              </w:rPr>
              <w:t xml:space="preserve">        dcol = np.dot(delta, self.col_W.T)</w:t>
            </w:r>
          </w:p>
          <w:p>
            <w:pPr>
              <w:spacing w:after="0" w:line="240" w:lineRule="auto"/>
            </w:pPr>
            <w:r>
              <w:rPr>
                <w:rFonts w:ascii="Noto Sans Mono CJK SC" w:hAnsi="Noto Sans Mono CJK SC" w:eastAsia="Noto Sans Mono CJK SC"/>
                <w:sz w:val="15"/>
              </w:rPr>
              <w:t xml:space="preserve">        dx = col2im(dcol, self.x.shape, FH, FW, self.stride, self.pad)</w:t>
            </w:r>
          </w:p>
          <w:p>
            <w:pPr>
              <w:spacing w:after="0" w:line="240" w:lineRule="auto"/>
            </w:pPr>
            <w:r>
              <w:rPr>
                <w:rFonts w:ascii="Noto Sans Mono CJK SC" w:hAnsi="Noto Sans Mono CJK SC" w:eastAsia="Noto Sans Mono CJK SC"/>
                <w:sz w:val="15"/>
              </w:rPr>
              <w:t xml:space="preserve">        return dx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self.opt_W.update(self.dW, lr)</w:t>
            </w:r>
          </w:p>
          <w:p>
            <w:pPr>
              <w:spacing w:after="0" w:line="240" w:lineRule="auto"/>
            </w:pPr>
            <w:r>
              <w:rPr>
                <w:rFonts w:ascii="Noto Sans Mono CJK SC" w:hAnsi="Noto Sans Mono CJK SC" w:eastAsia="Noto Sans Mono CJK SC"/>
                <w:sz w:val="15"/>
              </w:rPr>
              <w:t xml:space="preserve">        self.opt_b.update(self.db, lr)</w:t>
            </w:r>
          </w:p>
        </w:tc>
      </w:tr>
    </w:tbl>
    <w:p>
      <w:pPr>
        <w:spacing w:line="300" w:lineRule="auto" w:after="60"/>
        <w:ind w:firstLine="420"/>
      </w:pPr>
      <w:r>
        <w:rPr>
          <w:rFonts w:ascii="宋体" w:hAnsi="宋体" w:eastAsia="宋体"/>
          <w:sz w:val="21"/>
        </w:rPr>
        <w:t>该卷积层的核心是把卷积运算转化为矩阵乘法。正向传播中，cols 的每一行对应一个局部感受野，col_W 的每一列对应一个卷积核；反向传播中，dW 来自 cols 与 delta 的矩阵乘法，dx 则由 dcol 经过 col2im 恢复得到。</w:t>
      </w:r>
    </w:p>
    <w:p>
      <w:pPr>
        <w:pStyle w:val="Heading2"/>
        <w:spacing w:before="120" w:after="80"/>
      </w:pPr>
      <w:r/>
      <w:r>
        <w:rPr>
          <w:rFonts w:ascii="黑体" w:hAnsi="黑体" w:eastAsia="黑体"/>
          <w:b/>
          <w:sz w:val="26"/>
        </w:rPr>
        <w:t>4.3 池化层的编程实现</w:t>
      </w:r>
    </w:p>
    <w:p>
      <w:pPr>
        <w:spacing w:line="300" w:lineRule="auto" w:after="60"/>
        <w:ind w:firstLine="420"/>
      </w:pPr>
      <w:r>
        <w:rPr>
          <w:rFonts w:ascii="宋体" w:hAnsi="宋体" w:eastAsia="宋体"/>
          <w:sz w:val="21"/>
        </w:rPr>
        <w:t>本实验采用最大池化。正向传播时将每个池化窗口展开后取最大值，并保存最大值位置 arg_max；反向传播时建立与池化窗口展开矩阵相同大小的零矩阵，只在 arg_max 对应位置填入输出梯度，再通过 col2im 恢复为输入图像梯度。</w:t>
      </w:r>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class MaxPoolLayer:</w:t>
            </w:r>
          </w:p>
          <w:p>
            <w:pPr>
              <w:spacing w:after="0" w:line="240" w:lineRule="auto"/>
            </w:pPr>
            <w:r>
              <w:rPr>
                <w:rFonts w:ascii="Noto Sans Mono CJK SC" w:hAnsi="Noto Sans Mono CJK SC" w:eastAsia="Noto Sans Mono CJK SC"/>
                <w:sz w:val="15"/>
              </w:rPr>
              <w:t xml:space="preserve">    """最大池化层：正向传播保存最大值索引，反向传播只把误差传给最大值位置。"""</w:t>
            </w:r>
          </w:p>
          <w:p>
            <w:pPr>
              <w:spacing w:after="0" w:line="240" w:lineRule="auto"/>
            </w:pPr>
            <w:r>
              <w:rPr>
                <w:rFonts w:ascii="Noto Sans Mono CJK SC" w:hAnsi="Noto Sans Mono CJK SC" w:eastAsia="Noto Sans Mono CJK SC"/>
                <w:sz w:val="15"/>
              </w:rPr>
              <w:t xml:space="preserve">    def __init__(self, pool_h=2, pool_w=2, stride=2, pad=0):</w:t>
            </w:r>
          </w:p>
          <w:p>
            <w:pPr>
              <w:spacing w:after="0" w:line="240" w:lineRule="auto"/>
            </w:pPr>
            <w:r>
              <w:rPr>
                <w:rFonts w:ascii="Noto Sans Mono CJK SC" w:hAnsi="Noto Sans Mono CJK SC" w:eastAsia="Noto Sans Mono CJK SC"/>
                <w:sz w:val="15"/>
              </w:rPr>
              <w:t xml:space="preserve">        self.pool_h = pool_h</w:t>
            </w:r>
          </w:p>
          <w:p>
            <w:pPr>
              <w:spacing w:after="0" w:line="240" w:lineRule="auto"/>
            </w:pPr>
            <w:r>
              <w:rPr>
                <w:rFonts w:ascii="Noto Sans Mono CJK SC" w:hAnsi="Noto Sans Mono CJK SC" w:eastAsia="Noto Sans Mono CJK SC"/>
                <w:sz w:val="15"/>
              </w:rPr>
              <w:t xml:space="preserve">        self.pool_w = pool_w</w:t>
            </w:r>
          </w:p>
          <w:p>
            <w:pPr>
              <w:spacing w:after="0" w:line="240" w:lineRule="auto"/>
            </w:pPr>
            <w:r>
              <w:rPr>
                <w:rFonts w:ascii="Noto Sans Mono CJK SC" w:hAnsi="Noto Sans Mono CJK SC" w:eastAsia="Noto Sans Mono CJK SC"/>
                <w:sz w:val="15"/>
              </w:rPr>
              <w:t xml:space="preserve">        self.stride = stride</w:t>
            </w:r>
          </w:p>
          <w:p>
            <w:pPr>
              <w:spacing w:after="0" w:line="240" w:lineRule="auto"/>
            </w:pPr>
            <w:r>
              <w:rPr>
                <w:rFonts w:ascii="Noto Sans Mono CJK SC" w:hAnsi="Noto Sans Mono CJK SC" w:eastAsia="Noto Sans Mono CJK SC"/>
                <w:sz w:val="15"/>
              </w:rPr>
              <w:t xml:space="preserve">        self.pad = pad</w:t>
            </w:r>
          </w:p>
          <w:p>
            <w:pPr>
              <w:spacing w:after="0" w:line="240" w:lineRule="auto"/>
            </w:pPr>
            <w:r>
              <w:rPr>
                <w:rFonts w:ascii="Noto Sans Mono CJK SC" w:hAnsi="Noto Sans Mono CJK SC" w:eastAsia="Noto Sans Mono CJK SC"/>
                <w:sz w:val="15"/>
              </w:rPr>
              <w:t xml:space="preserve">        self.x = None</w:t>
            </w:r>
          </w:p>
          <w:p>
            <w:pPr>
              <w:spacing w:after="0" w:line="240" w:lineRule="auto"/>
            </w:pPr>
            <w:r>
              <w:rPr>
                <w:rFonts w:ascii="Noto Sans Mono CJK SC" w:hAnsi="Noto Sans Mono CJK SC" w:eastAsia="Noto Sans Mono CJK SC"/>
                <w:sz w:val="15"/>
              </w:rPr>
              <w:t xml:space="preserve">        self.arg_max = None</w:t>
            </w:r>
          </w:p>
          <w:p>
            <w:pPr>
              <w:spacing w:after="0" w:line="240" w:lineRule="auto"/>
            </w:pPr>
            <w:r>
              <w:rPr>
                <w:rFonts w:ascii="Noto Sans Mono CJK SC" w:hAnsi="Noto Sans Mono CJK SC" w:eastAsia="Noto Sans Mono CJK SC"/>
                <w:sz w:val="15"/>
              </w:rPr>
              <w:t xml:space="preserve">        self.out_shape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B, C, H, W = x.shape</w:t>
            </w:r>
          </w:p>
          <w:p>
            <w:pPr>
              <w:spacing w:after="0" w:line="240" w:lineRule="auto"/>
            </w:pPr>
            <w:r>
              <w:rPr>
                <w:rFonts w:ascii="Noto Sans Mono CJK SC" w:hAnsi="Noto Sans Mono CJK SC" w:eastAsia="Noto Sans Mono CJK SC"/>
                <w:sz w:val="15"/>
              </w:rPr>
              <w:t xml:space="preserve">        out_h = (H + 2 * self.pad - self.pool_h) // self.stride + 1</w:t>
            </w:r>
          </w:p>
          <w:p>
            <w:pPr>
              <w:spacing w:after="0" w:line="240" w:lineRule="auto"/>
            </w:pPr>
            <w:r>
              <w:rPr>
                <w:rFonts w:ascii="Noto Sans Mono CJK SC" w:hAnsi="Noto Sans Mono CJK SC" w:eastAsia="Noto Sans Mono CJK SC"/>
                <w:sz w:val="15"/>
              </w:rPr>
              <w:t xml:space="preserve">        out_w = (W + 2 * self.pad - self.pool_w) // self.stride + 1</w:t>
            </w:r>
          </w:p>
          <w:p>
            <w:pPr>
              <w:spacing w:after="0" w:line="240" w:lineRule="auto"/>
            </w:pPr>
            <w:r>
              <w:rPr>
                <w:rFonts w:ascii="Noto Sans Mono CJK SC" w:hAnsi="Noto Sans Mono CJK SC" w:eastAsia="Noto Sans Mono CJK SC"/>
                <w:sz w:val="15"/>
              </w:rPr>
              <w:t xml:space="preserve">        col = im2col(x, self.pool_h, self.pool_w, self.stride, self.pad)</w:t>
            </w:r>
          </w:p>
          <w:p>
            <w:pPr>
              <w:spacing w:after="0" w:line="240" w:lineRule="auto"/>
            </w:pPr>
            <w:r>
              <w:rPr>
                <w:rFonts w:ascii="Noto Sans Mono CJK SC" w:hAnsi="Noto Sans Mono CJK SC" w:eastAsia="Noto Sans Mono CJK SC"/>
                <w:sz w:val="15"/>
              </w:rPr>
              <w:t xml:space="preserve">        col = col.reshape(-1, self.pool_h * self.pool_w)</w:t>
            </w:r>
          </w:p>
          <w:p>
            <w:pPr>
              <w:spacing w:after="0" w:line="240" w:lineRule="auto"/>
            </w:pPr>
            <w:r>
              <w:rPr>
                <w:rFonts w:ascii="Noto Sans Mono CJK SC" w:hAnsi="Noto Sans Mono CJK SC" w:eastAsia="Noto Sans Mono CJK SC"/>
                <w:sz w:val="15"/>
              </w:rPr>
              <w:t xml:space="preserve">        self.arg_max = np.argmax(col, axis=1)</w:t>
            </w:r>
          </w:p>
          <w:p>
            <w:pPr>
              <w:spacing w:after="0" w:line="240" w:lineRule="auto"/>
            </w:pPr>
            <w:r>
              <w:rPr>
                <w:rFonts w:ascii="Noto Sans Mono CJK SC" w:hAnsi="Noto Sans Mono CJK SC" w:eastAsia="Noto Sans Mono CJK SC"/>
                <w:sz w:val="15"/>
              </w:rPr>
              <w:t xml:space="preserve">        out = np.max(col, axis=1)</w:t>
            </w:r>
          </w:p>
          <w:p>
            <w:pPr>
              <w:spacing w:after="0" w:line="240" w:lineRule="auto"/>
            </w:pPr>
            <w:r>
              <w:rPr>
                <w:rFonts w:ascii="Noto Sans Mono CJK SC" w:hAnsi="Noto Sans Mono CJK SC" w:eastAsia="Noto Sans Mono CJK SC"/>
                <w:sz w:val="15"/>
              </w:rPr>
              <w:t xml:space="preserve">        out = out.reshape(B, out_h, out_w, C).transpose(0, 3, 1, 2)</w:t>
            </w:r>
          </w:p>
          <w:p>
            <w:pPr>
              <w:spacing w:after="0" w:line="240" w:lineRule="auto"/>
            </w:pPr>
            <w:r>
              <w:rPr>
                <w:rFonts w:ascii="Noto Sans Mono CJK SC" w:hAnsi="Noto Sans Mono CJK SC" w:eastAsia="Noto Sans Mono CJK SC"/>
                <w:sz w:val="15"/>
              </w:rPr>
              <w:t xml:space="preserve">        self.x = x</w:t>
            </w:r>
          </w:p>
          <w:p>
            <w:pPr>
              <w:spacing w:after="0" w:line="240" w:lineRule="auto"/>
            </w:pPr>
            <w:r>
              <w:rPr>
                <w:rFonts w:ascii="Noto Sans Mono CJK SC" w:hAnsi="Noto Sans Mono CJK SC" w:eastAsia="Noto Sans Mono CJK SC"/>
                <w:sz w:val="15"/>
              </w:rPr>
              <w:t xml:space="preserve">        self.out_shape = out.shape</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dout = dout.transpose(0, 2, 3, 1).ravel()</w:t>
            </w:r>
          </w:p>
          <w:p>
            <w:pPr>
              <w:spacing w:after="0" w:line="240" w:lineRule="auto"/>
            </w:pPr>
            <w:r>
              <w:rPr>
                <w:rFonts w:ascii="Noto Sans Mono CJK SC" w:hAnsi="Noto Sans Mono CJK SC" w:eastAsia="Noto Sans Mono CJK SC"/>
                <w:sz w:val="15"/>
              </w:rPr>
              <w:t xml:space="preserve">        pool_size = self.pool_h * self.pool_w</w:t>
            </w:r>
          </w:p>
          <w:p>
            <w:pPr>
              <w:spacing w:after="0" w:line="240" w:lineRule="auto"/>
            </w:pPr>
            <w:r>
              <w:rPr>
                <w:rFonts w:ascii="Noto Sans Mono CJK SC" w:hAnsi="Noto Sans Mono CJK SC" w:eastAsia="Noto Sans Mono CJK SC"/>
                <w:sz w:val="15"/>
              </w:rPr>
              <w:t xml:space="preserve">        dmax = np.zeros((dout.size, pool_size), dtype=dout.dtype)</w:t>
            </w:r>
          </w:p>
          <w:p>
            <w:pPr>
              <w:spacing w:after="0" w:line="240" w:lineRule="auto"/>
            </w:pPr>
            <w:r>
              <w:rPr>
                <w:rFonts w:ascii="Noto Sans Mono CJK SC" w:hAnsi="Noto Sans Mono CJK SC" w:eastAsia="Noto Sans Mono CJK SC"/>
                <w:sz w:val="15"/>
              </w:rPr>
              <w:t xml:space="preserve">        dmax[np.arange(self.arg_max.size), self.arg_max] = dout</w:t>
            </w:r>
          </w:p>
          <w:p>
            <w:pPr>
              <w:spacing w:after="0" w:line="240" w:lineRule="auto"/>
            </w:pPr>
            <w:r>
              <w:rPr>
                <w:rFonts w:ascii="Noto Sans Mono CJK SC" w:hAnsi="Noto Sans Mono CJK SC" w:eastAsia="Noto Sans Mono CJK SC"/>
                <w:sz w:val="15"/>
              </w:rPr>
              <w:t xml:space="preserve">        dcol = dmax.reshape(-1, pool_size)</w:t>
            </w:r>
          </w:p>
          <w:p>
            <w:pPr>
              <w:spacing w:after="0" w:line="240" w:lineRule="auto"/>
            </w:pPr>
            <w:r>
              <w:rPr>
                <w:rFonts w:ascii="Noto Sans Mono CJK SC" w:hAnsi="Noto Sans Mono CJK SC" w:eastAsia="Noto Sans Mono CJK SC"/>
                <w:sz w:val="15"/>
              </w:rPr>
              <w:t xml:space="preserve">        dx = col2im(dcol, self.x.shape, self.pool_h, self.pool_w, self.stride, self.pad)</w:t>
            </w:r>
          </w:p>
          <w:p>
            <w:pPr>
              <w:spacing w:after="0" w:line="240" w:lineRule="auto"/>
            </w:pPr>
            <w:r>
              <w:rPr>
                <w:rFonts w:ascii="Noto Sans Mono CJK SC" w:hAnsi="Noto Sans Mono CJK SC" w:eastAsia="Noto Sans Mono CJK SC"/>
                <w:sz w:val="15"/>
              </w:rPr>
              <w:t xml:space="preserve">        return dx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pass</w:t>
            </w:r>
          </w:p>
        </w:tc>
      </w:tr>
    </w:tbl>
    <w:p>
      <w:pPr>
        <w:spacing w:line="300" w:lineRule="auto" w:after="60"/>
        <w:ind w:firstLine="420"/>
      </w:pPr>
      <w:r>
        <w:rPr>
          <w:rFonts w:ascii="宋体" w:hAnsi="宋体" w:eastAsia="宋体"/>
          <w:sz w:val="21"/>
        </w:rPr>
        <w:t>池化层没有需要学习的权重和偏置，因此 update 方法为空。其反向传播只负责把误差信号按最大值索引送回上一层，这符合最大池化“哪个位置被选中，哪个位置承担梯度”的计算规则。</w:t>
      </w:r>
    </w:p>
    <w:p>
      <w:pPr>
        <w:pStyle w:val="Heading2"/>
        <w:spacing w:before="120" w:after="80"/>
      </w:pPr>
      <w:r/>
      <w:r>
        <w:rPr>
          <w:rFonts w:ascii="黑体" w:hAnsi="黑体" w:eastAsia="黑体"/>
          <w:b/>
          <w:sz w:val="26"/>
        </w:rPr>
        <w:t>4.4 卷积神经网络的实现与训练结果</w:t>
      </w:r>
    </w:p>
    <w:p>
      <w:pPr>
        <w:spacing w:line="300" w:lineRule="auto" w:after="60"/>
        <w:ind w:firstLine="420"/>
      </w:pPr>
      <w:r>
        <w:rPr>
          <w:rFonts w:ascii="宋体" w:hAnsi="宋体" w:eastAsia="宋体"/>
          <w:sz w:val="21"/>
        </w:rPr>
        <w:t>小数据集实验采用 sklearn 内置 digits 手写数字数据集，共 1797 张 8×8 灰度图。输入灰度值除以 16 后归一化到 [0,1]，并将标签转换为 10 类 one-hot 编码。数据按 75% 训练集、25% 测试集划分，网络结构与训练参数如下表所示。</w:t>
      </w:r>
    </w:p>
    <w:tbl>
      <w:tblPr>
        <w:tblStyle w:val="TableGrid"/>
        <w:tblW w:type="auto" w:w="0"/>
        <w:jc w:val="center"/>
        <w:tblLook w:firstColumn="1" w:firstRow="1" w:lastColumn="0" w:lastRow="0" w:noHBand="0" w:noVBand="1" w:val="04A0"/>
      </w:tblPr>
      <w:tblGrid>
        <w:gridCol w:w="4816"/>
        <w:gridCol w:w="4816"/>
      </w:tblGrid>
      <w:tr>
        <w:tc>
          <w:tcPr>
            <w:tcW w:type="dxa" w:w="2268"/>
            <w:vAlign w:val="center"/>
            <w:shd w:fill="D9EAF7"/>
          </w:tcPr>
          <w:p>
            <w:r/>
            <w:r>
              <w:rPr>
                <w:rFonts w:ascii="宋体" w:hAnsi="宋体" w:eastAsia="宋体"/>
                <w:b/>
                <w:sz w:val="18"/>
              </w:rPr>
              <w:t>项目</w:t>
            </w:r>
          </w:p>
        </w:tc>
        <w:tc>
          <w:tcPr>
            <w:tcW w:type="dxa" w:w="6236"/>
            <w:vAlign w:val="center"/>
            <w:shd w:fill="D9EAF7"/>
          </w:tcPr>
          <w:p>
            <w:r/>
            <w:r>
              <w:rPr>
                <w:rFonts w:ascii="宋体" w:hAnsi="宋体" w:eastAsia="宋体"/>
                <w:b/>
                <w:sz w:val="18"/>
              </w:rPr>
              <w:t>设置</w:t>
            </w:r>
          </w:p>
        </w:tc>
      </w:tr>
      <w:tr>
        <w:tc>
          <w:tcPr>
            <w:tcW w:type="dxa" w:w="2268"/>
            <w:vAlign w:val="center"/>
          </w:tcPr>
          <w:p>
            <w:r/>
            <w:r>
              <w:rPr>
                <w:rFonts w:ascii="宋体" w:hAnsi="宋体" w:eastAsia="宋体"/>
                <w:b w:val="0"/>
                <w:sz w:val="18"/>
              </w:rPr>
              <w:t>输入数据</w:t>
            </w:r>
          </w:p>
        </w:tc>
        <w:tc>
          <w:tcPr>
            <w:tcW w:type="dxa" w:w="6236"/>
            <w:vAlign w:val="center"/>
          </w:tcPr>
          <w:p>
            <w:r/>
            <w:r>
              <w:rPr>
                <w:rFonts w:ascii="宋体" w:hAnsi="宋体" w:eastAsia="宋体"/>
                <w:b w:val="0"/>
                <w:sz w:val="18"/>
              </w:rPr>
              <w:t>8×8 单通道手写数字图像</w:t>
            </w:r>
          </w:p>
        </w:tc>
      </w:tr>
      <w:tr>
        <w:tc>
          <w:tcPr>
            <w:tcW w:type="dxa" w:w="2268"/>
            <w:vAlign w:val="center"/>
          </w:tcPr>
          <w:p>
            <w:r/>
            <w:r>
              <w:rPr>
                <w:rFonts w:ascii="宋体" w:hAnsi="宋体" w:eastAsia="宋体"/>
                <w:b w:val="0"/>
                <w:sz w:val="18"/>
              </w:rPr>
              <w:t>卷积层</w:t>
            </w:r>
          </w:p>
        </w:tc>
        <w:tc>
          <w:tcPr>
            <w:tcW w:type="dxa" w:w="6236"/>
            <w:vAlign w:val="center"/>
          </w:tcPr>
          <w:p>
            <w:r/>
            <w:r>
              <w:rPr>
                <w:rFonts w:ascii="宋体" w:hAnsi="宋体" w:eastAsia="宋体"/>
                <w:b w:val="0"/>
                <w:sz w:val="18"/>
              </w:rPr>
              <w:t>Conv 1→8，卷积核 3×3，stride=1，pad=1，ReLU</w:t>
            </w:r>
          </w:p>
        </w:tc>
      </w:tr>
      <w:tr>
        <w:tc>
          <w:tcPr>
            <w:tcW w:type="dxa" w:w="2268"/>
            <w:vAlign w:val="center"/>
          </w:tcPr>
          <w:p>
            <w:r/>
            <w:r>
              <w:rPr>
                <w:rFonts w:ascii="宋体" w:hAnsi="宋体" w:eastAsia="宋体"/>
                <w:b w:val="0"/>
                <w:sz w:val="18"/>
              </w:rPr>
              <w:t>池化层</w:t>
            </w:r>
          </w:p>
        </w:tc>
        <w:tc>
          <w:tcPr>
            <w:tcW w:type="dxa" w:w="6236"/>
            <w:vAlign w:val="center"/>
          </w:tcPr>
          <w:p>
            <w:r/>
            <w:r>
              <w:rPr>
                <w:rFonts w:ascii="宋体" w:hAnsi="宋体" w:eastAsia="宋体"/>
                <w:b w:val="0"/>
                <w:sz w:val="18"/>
              </w:rPr>
              <w:t>MaxPool 2×2，stride=2</w:t>
            </w:r>
          </w:p>
        </w:tc>
      </w:tr>
      <w:tr>
        <w:tc>
          <w:tcPr>
            <w:tcW w:type="dxa" w:w="2268"/>
            <w:vAlign w:val="center"/>
          </w:tcPr>
          <w:p>
            <w:r/>
            <w:r>
              <w:rPr>
                <w:rFonts w:ascii="宋体" w:hAnsi="宋体" w:eastAsia="宋体"/>
                <w:b w:val="0"/>
                <w:sz w:val="18"/>
              </w:rPr>
              <w:t>全连接中间层</w:t>
            </w:r>
          </w:p>
        </w:tc>
        <w:tc>
          <w:tcPr>
            <w:tcW w:type="dxa" w:w="6236"/>
            <w:vAlign w:val="center"/>
          </w:tcPr>
          <w:p>
            <w:r/>
            <w:r>
              <w:rPr>
                <w:rFonts w:ascii="宋体" w:hAnsi="宋体" w:eastAsia="宋体"/>
                <w:b w:val="0"/>
                <w:sz w:val="18"/>
              </w:rPr>
              <w:t>8×4×4 → 32，ReLU</w:t>
            </w:r>
          </w:p>
        </w:tc>
      </w:tr>
      <w:tr>
        <w:tc>
          <w:tcPr>
            <w:tcW w:type="dxa" w:w="2268"/>
            <w:vAlign w:val="center"/>
          </w:tcPr>
          <w:p>
            <w:r/>
            <w:r>
              <w:rPr>
                <w:rFonts w:ascii="宋体" w:hAnsi="宋体" w:eastAsia="宋体"/>
                <w:b w:val="0"/>
                <w:sz w:val="18"/>
              </w:rPr>
              <w:t>输出层</w:t>
            </w:r>
          </w:p>
        </w:tc>
        <w:tc>
          <w:tcPr>
            <w:tcW w:type="dxa" w:w="6236"/>
            <w:vAlign w:val="center"/>
          </w:tcPr>
          <w:p>
            <w:r/>
            <w:r>
              <w:rPr>
                <w:rFonts w:ascii="宋体" w:hAnsi="宋体" w:eastAsia="宋体"/>
                <w:b w:val="0"/>
                <w:sz w:val="18"/>
              </w:rPr>
              <w:t>32 → 10，Softmax</w:t>
            </w:r>
          </w:p>
        </w:tc>
      </w:tr>
      <w:tr>
        <w:tc>
          <w:tcPr>
            <w:tcW w:type="dxa" w:w="2268"/>
            <w:vAlign w:val="center"/>
          </w:tcPr>
          <w:p>
            <w:r/>
            <w:r>
              <w:rPr>
                <w:rFonts w:ascii="宋体" w:hAnsi="宋体" w:eastAsia="宋体"/>
                <w:b w:val="0"/>
                <w:sz w:val="18"/>
              </w:rPr>
              <w:t>损失函数</w:t>
            </w:r>
          </w:p>
        </w:tc>
        <w:tc>
          <w:tcPr>
            <w:tcW w:type="dxa" w:w="6236"/>
            <w:vAlign w:val="center"/>
          </w:tcPr>
          <w:p>
            <w:r/>
            <w:r>
              <w:rPr>
                <w:rFonts w:ascii="宋体" w:hAnsi="宋体" w:eastAsia="宋体"/>
                <w:b w:val="0"/>
                <w:sz w:val="18"/>
              </w:rPr>
              <w:t>交叉熵损失</w:t>
            </w:r>
          </w:p>
        </w:tc>
      </w:tr>
      <w:tr>
        <w:tc>
          <w:tcPr>
            <w:tcW w:type="dxa" w:w="2268"/>
            <w:vAlign w:val="center"/>
          </w:tcPr>
          <w:p>
            <w:r/>
            <w:r>
              <w:rPr>
                <w:rFonts w:ascii="宋体" w:hAnsi="宋体" w:eastAsia="宋体"/>
                <w:b w:val="0"/>
                <w:sz w:val="18"/>
              </w:rPr>
              <w:t>优化方法</w:t>
            </w:r>
          </w:p>
        </w:tc>
        <w:tc>
          <w:tcPr>
            <w:tcW w:type="dxa" w:w="6236"/>
            <w:vAlign w:val="center"/>
          </w:tcPr>
          <w:p>
            <w:r/>
            <w:r>
              <w:rPr>
                <w:rFonts w:ascii="宋体" w:hAnsi="宋体" w:eastAsia="宋体"/>
                <w:b w:val="0"/>
                <w:sz w:val="18"/>
              </w:rPr>
              <w:t>AdaGrad</w:t>
            </w:r>
          </w:p>
        </w:tc>
      </w:tr>
      <w:tr>
        <w:tc>
          <w:tcPr>
            <w:tcW w:type="dxa" w:w="2268"/>
            <w:vAlign w:val="center"/>
          </w:tcPr>
          <w:p>
            <w:r/>
            <w:r>
              <w:rPr>
                <w:rFonts w:ascii="宋体" w:hAnsi="宋体" w:eastAsia="宋体"/>
                <w:b w:val="0"/>
                <w:sz w:val="18"/>
              </w:rPr>
              <w:t>训练参数</w:t>
            </w:r>
          </w:p>
        </w:tc>
        <w:tc>
          <w:tcPr>
            <w:tcW w:type="dxa" w:w="6236"/>
            <w:vAlign w:val="center"/>
          </w:tcPr>
          <w:p>
            <w:r/>
            <w:r>
              <w:rPr>
                <w:rFonts w:ascii="宋体" w:hAnsi="宋体" w:eastAsia="宋体"/>
                <w:b w:val="0"/>
                <w:sz w:val="18"/>
              </w:rPr>
              <w:t>batch size=64，epoch=20，learning rate=0.05</w:t>
            </w:r>
          </w:p>
        </w:tc>
      </w:tr>
    </w:tbl>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class SimpleCNN:</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self.layers = [</w:t>
            </w:r>
          </w:p>
          <w:p>
            <w:pPr>
              <w:spacing w:after="0" w:line="240" w:lineRule="auto"/>
            </w:pPr>
            <w:r>
              <w:rPr>
                <w:rFonts w:ascii="Noto Sans Mono CJK SC" w:hAnsi="Noto Sans Mono CJK SC" w:eastAsia="Noto Sans Mono CJK SC"/>
                <w:sz w:val="15"/>
              </w:rPr>
              <w:t xml:space="preserve">            ConvLayer(1, 8, 3, 3, stride=1, pad=1, activation="relu"),</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FlattenLayer(),</w:t>
            </w:r>
          </w:p>
          <w:p>
            <w:pPr>
              <w:spacing w:after="0" w:line="240" w:lineRule="auto"/>
            </w:pPr>
            <w:r>
              <w:rPr>
                <w:rFonts w:ascii="Noto Sans Mono CJK SC" w:hAnsi="Noto Sans Mono CJK SC" w:eastAsia="Noto Sans Mono CJK SC"/>
                <w:sz w:val="15"/>
              </w:rPr>
              <w:t xml:space="preserve">            DenseLayer(8 * 4 * 4, 32, activation="relu"),</w:t>
            </w:r>
          </w:p>
          <w:p>
            <w:pPr>
              <w:spacing w:after="0" w:line="240" w:lineRule="auto"/>
            </w:pPr>
            <w:r>
              <w:rPr>
                <w:rFonts w:ascii="Noto Sans Mono CJK SC" w:hAnsi="Noto Sans Mono CJK SC" w:eastAsia="Noto Sans Mono CJK SC"/>
                <w:sz w:val="15"/>
              </w:rPr>
              <w:t xml:space="preserve">            DenseLayer(32, 10, activation="identity")</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t xml:space="preserve">        self.loss_layer = SoftmaxWithLoss()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predict_logits(self, x):</w:t>
            </w:r>
          </w:p>
          <w:p>
            <w:pPr>
              <w:spacing w:after="0" w:line="240" w:lineRule="auto"/>
            </w:pPr>
            <w:r>
              <w:rPr>
                <w:rFonts w:ascii="Noto Sans Mono CJK SC" w:hAnsi="Noto Sans Mono CJK SC" w:eastAsia="Noto Sans Mono CJK SC"/>
                <w:sz w:val="15"/>
              </w:rPr>
              <w:t xml:space="preserve">        out = x</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out = layer.forward(out)</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predict_proba(self, x):</w:t>
            </w:r>
          </w:p>
          <w:p>
            <w:pPr>
              <w:spacing w:after="0" w:line="240" w:lineRule="auto"/>
            </w:pPr>
            <w:r>
              <w:rPr>
                <w:rFonts w:ascii="Noto Sans Mono CJK SC" w:hAnsi="Noto Sans Mono CJK SC" w:eastAsia="Noto Sans Mono CJK SC"/>
                <w:sz w:val="15"/>
              </w:rPr>
              <w:t xml:space="preserve">        return softmax(self.predict_logits(x))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loss(self, x, t):</w:t>
            </w:r>
          </w:p>
          <w:p>
            <w:pPr>
              <w:spacing w:after="0" w:line="240" w:lineRule="auto"/>
            </w:pPr>
            <w:r>
              <w:rPr>
                <w:rFonts w:ascii="Noto Sans Mono CJK SC" w:hAnsi="Noto Sans Mono CJK SC" w:eastAsia="Noto Sans Mono CJK SC"/>
                <w:sz w:val="15"/>
              </w:rPr>
              <w:t xml:space="preserve">        logits = self.predict_logits(x)</w:t>
            </w:r>
          </w:p>
          <w:p>
            <w:pPr>
              <w:spacing w:after="0" w:line="240" w:lineRule="auto"/>
            </w:pPr>
            <w:r>
              <w:rPr>
                <w:rFonts w:ascii="Noto Sans Mono CJK SC" w:hAnsi="Noto Sans Mono CJK SC" w:eastAsia="Noto Sans Mono CJK SC"/>
                <w:sz w:val="15"/>
              </w:rPr>
              <w:t xml:space="preserve">        return self.loss_layer.forward(logits, 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gradient(self, x, t):</w:t>
            </w:r>
          </w:p>
          <w:p>
            <w:pPr>
              <w:spacing w:after="0" w:line="240" w:lineRule="auto"/>
            </w:pPr>
            <w:r>
              <w:rPr>
                <w:rFonts w:ascii="Noto Sans Mono CJK SC" w:hAnsi="Noto Sans Mono CJK SC" w:eastAsia="Noto Sans Mono CJK SC"/>
                <w:sz w:val="15"/>
              </w:rPr>
              <w:t xml:space="preserve">        loss = self.loss(x, t)</w:t>
            </w:r>
          </w:p>
          <w:p>
            <w:pPr>
              <w:spacing w:after="0" w:line="240" w:lineRule="auto"/>
            </w:pPr>
            <w:r>
              <w:rPr>
                <w:rFonts w:ascii="Noto Sans Mono CJK SC" w:hAnsi="Noto Sans Mono CJK SC" w:eastAsia="Noto Sans Mono CJK SC"/>
                <w:sz w:val="15"/>
              </w:rPr>
              <w:t xml:space="preserve">        dout = self.loss_layer.backward()</w:t>
            </w:r>
          </w:p>
          <w:p>
            <w:pPr>
              <w:spacing w:after="0" w:line="240" w:lineRule="auto"/>
            </w:pPr>
            <w:r>
              <w:rPr>
                <w:rFonts w:ascii="Noto Sans Mono CJK SC" w:hAnsi="Noto Sans Mono CJK SC" w:eastAsia="Noto Sans Mono CJK SC"/>
                <w:sz w:val="15"/>
              </w:rPr>
              <w:t xml:space="preserve">        for layer in reversed(self.layers):</w:t>
            </w:r>
          </w:p>
          <w:p>
            <w:pPr>
              <w:spacing w:after="0" w:line="240" w:lineRule="auto"/>
            </w:pPr>
            <w:r>
              <w:rPr>
                <w:rFonts w:ascii="Noto Sans Mono CJK SC" w:hAnsi="Noto Sans Mono CJK SC" w:eastAsia="Noto Sans Mono CJK SC"/>
                <w:sz w:val="15"/>
              </w:rPr>
              <w:t xml:space="preserve">            dout = layer.backward(dout)</w:t>
            </w:r>
          </w:p>
          <w:p>
            <w:pPr>
              <w:spacing w:after="0" w:line="240" w:lineRule="auto"/>
            </w:pPr>
            <w:r>
              <w:rPr>
                <w:rFonts w:ascii="Noto Sans Mono CJK SC" w:hAnsi="Noto Sans Mono CJK SC" w:eastAsia="Noto Sans Mono CJK SC"/>
                <w:sz w:val="15"/>
              </w:rPr>
              <w:t xml:space="preserve">        return 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layer.update(lr)</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accuracy(self, x, y):</w:t>
            </w:r>
          </w:p>
          <w:p>
            <w:pPr>
              <w:spacing w:after="0" w:line="240" w:lineRule="auto"/>
            </w:pPr>
            <w:r>
              <w:rPr>
                <w:rFonts w:ascii="Noto Sans Mono CJK SC" w:hAnsi="Noto Sans Mono CJK SC" w:eastAsia="Noto Sans Mono CJK SC"/>
                <w:sz w:val="15"/>
              </w:rPr>
              <w:t xml:space="preserve">        pred = np.argmax(self.predict_proba(x), axis=1)</w:t>
            </w:r>
          </w:p>
          <w:p>
            <w:pPr>
              <w:spacing w:after="0" w:line="240" w:lineRule="auto"/>
            </w:pPr>
            <w:r>
              <w:rPr>
                <w:rFonts w:ascii="Noto Sans Mono CJK SC" w:hAnsi="Noto Sans Mono CJK SC" w:eastAsia="Noto Sans Mono CJK SC"/>
                <w:sz w:val="15"/>
              </w:rPr>
              <w:t xml:space="preserve">        return accuracy_score(y, pred)</w:t>
            </w:r>
          </w:p>
        </w:tc>
      </w:tr>
    </w:tbl>
    <w:p>
      <w:pPr>
        <w:spacing w:line="300" w:lineRule="auto" w:after="60"/>
        <w:ind w:firstLine="420"/>
      </w:pPr>
      <w:r>
        <w:rPr>
          <w:rFonts w:ascii="宋体" w:hAnsi="宋体" w:eastAsia="宋体"/>
          <w:sz w:val="21"/>
        </w:rPr>
        <w:t>训练过程中记录训练损失、测试损失、训练准确率和测试准确率。为便于排版，表 2 列出部分关键轮次的结果，完整变化趋势见图 2 和图 3。</w:t>
      </w:r>
    </w:p>
    <w:tbl>
      <w:tblPr>
        <w:tblStyle w:val="TableGrid"/>
        <w:tblW w:type="auto" w:w="0"/>
        <w:jc w:val="center"/>
        <w:tblLook w:firstColumn="1" w:firstRow="1" w:lastColumn="0" w:lastRow="0" w:noHBand="0" w:noVBand="1" w:val="04A0"/>
      </w:tblPr>
      <w:tblGrid>
        <w:gridCol w:w="1926"/>
        <w:gridCol w:w="1926"/>
        <w:gridCol w:w="1926"/>
        <w:gridCol w:w="1926"/>
        <w:gridCol w:w="1926"/>
      </w:tblGrid>
      <w:tr>
        <w:tc>
          <w:tcPr>
            <w:tcW w:type="dxa" w:w="1134"/>
            <w:vAlign w:val="center"/>
            <w:shd w:fill="D9EAF7"/>
          </w:tcPr>
          <w:p>
            <w:r/>
            <w:r>
              <w:rPr>
                <w:rFonts w:ascii="宋体" w:hAnsi="宋体" w:eastAsia="宋体"/>
                <w:b/>
                <w:sz w:val="18"/>
              </w:rPr>
              <w:t>Epoch</w:t>
            </w:r>
          </w:p>
        </w:tc>
        <w:tc>
          <w:tcPr>
            <w:tcW w:type="dxa" w:w="1701"/>
            <w:vAlign w:val="center"/>
            <w:shd w:fill="D9EAF7"/>
          </w:tcPr>
          <w:p>
            <w:r/>
            <w:r>
              <w:rPr>
                <w:rFonts w:ascii="宋体" w:hAnsi="宋体" w:eastAsia="宋体"/>
                <w:b/>
                <w:sz w:val="18"/>
              </w:rPr>
              <w:t>Train loss</w:t>
            </w:r>
          </w:p>
        </w:tc>
        <w:tc>
          <w:tcPr>
            <w:tcW w:type="dxa" w:w="1701"/>
            <w:vAlign w:val="center"/>
            <w:shd w:fill="D9EAF7"/>
          </w:tcPr>
          <w:p>
            <w:r/>
            <w:r>
              <w:rPr>
                <w:rFonts w:ascii="宋体" w:hAnsi="宋体" w:eastAsia="宋体"/>
                <w:b/>
                <w:sz w:val="18"/>
              </w:rPr>
              <w:t>Test loss</w:t>
            </w:r>
          </w:p>
        </w:tc>
        <w:tc>
          <w:tcPr>
            <w:tcW w:type="dxa" w:w="1701"/>
            <w:vAlign w:val="center"/>
            <w:shd w:fill="D9EAF7"/>
          </w:tcPr>
          <w:p>
            <w:r/>
            <w:r>
              <w:rPr>
                <w:rFonts w:ascii="宋体" w:hAnsi="宋体" w:eastAsia="宋体"/>
                <w:b/>
                <w:sz w:val="18"/>
              </w:rPr>
              <w:t>Train acc</w:t>
            </w:r>
          </w:p>
        </w:tc>
        <w:tc>
          <w:tcPr>
            <w:tcW w:type="dxa" w:w="1701"/>
            <w:vAlign w:val="center"/>
            <w:shd w:fill="D9EAF7"/>
          </w:tcPr>
          <w:p>
            <w:r/>
            <w:r>
              <w:rPr>
                <w:rFonts w:ascii="宋体" w:hAnsi="宋体" w:eastAsia="宋体"/>
                <w:b/>
                <w:sz w:val="18"/>
              </w:rPr>
              <w:t>Test acc</w:t>
            </w:r>
          </w:p>
        </w:tc>
      </w:tr>
      <w:tr>
        <w:tc>
          <w:tcPr>
            <w:tcW w:type="dxa" w:w="1134"/>
            <w:vAlign w:val="center"/>
          </w:tcPr>
          <w:p>
            <w:r/>
            <w:r>
              <w:rPr>
                <w:rFonts w:ascii="宋体" w:hAnsi="宋体" w:eastAsia="宋体"/>
                <w:b w:val="0"/>
                <w:sz w:val="18"/>
              </w:rPr>
              <w:t>1</w:t>
            </w:r>
          </w:p>
        </w:tc>
        <w:tc>
          <w:tcPr>
            <w:tcW w:type="dxa" w:w="1701"/>
            <w:vAlign w:val="center"/>
          </w:tcPr>
          <w:p>
            <w:r/>
            <w:r>
              <w:rPr>
                <w:rFonts w:ascii="宋体" w:hAnsi="宋体" w:eastAsia="宋体"/>
                <w:b w:val="0"/>
                <w:sz w:val="18"/>
              </w:rPr>
              <w:t>1.5801</w:t>
            </w:r>
          </w:p>
        </w:tc>
        <w:tc>
          <w:tcPr>
            <w:tcW w:type="dxa" w:w="1701"/>
            <w:vAlign w:val="center"/>
          </w:tcPr>
          <w:p>
            <w:r/>
            <w:r>
              <w:rPr>
                <w:rFonts w:ascii="宋体" w:hAnsi="宋体" w:eastAsia="宋体"/>
                <w:b w:val="0"/>
                <w:sz w:val="18"/>
              </w:rPr>
              <w:t>1.533</w:t>
            </w:r>
          </w:p>
        </w:tc>
        <w:tc>
          <w:tcPr>
            <w:tcW w:type="dxa" w:w="1701"/>
            <w:vAlign w:val="center"/>
          </w:tcPr>
          <w:p>
            <w:r/>
            <w:r>
              <w:rPr>
                <w:rFonts w:ascii="宋体" w:hAnsi="宋体" w:eastAsia="宋体"/>
                <w:b w:val="0"/>
                <w:sz w:val="18"/>
              </w:rPr>
              <w:t>0.4662</w:t>
            </w:r>
          </w:p>
        </w:tc>
        <w:tc>
          <w:tcPr>
            <w:tcW w:type="dxa" w:w="1701"/>
            <w:vAlign w:val="center"/>
          </w:tcPr>
          <w:p>
            <w:r/>
            <w:r>
              <w:rPr>
                <w:rFonts w:ascii="宋体" w:hAnsi="宋体" w:eastAsia="宋体"/>
                <w:b w:val="0"/>
                <w:sz w:val="18"/>
              </w:rPr>
              <w:t>0.4267</w:t>
            </w:r>
          </w:p>
        </w:tc>
      </w:tr>
      <w:tr>
        <w:tc>
          <w:tcPr>
            <w:tcW w:type="dxa" w:w="1134"/>
            <w:vAlign w:val="center"/>
          </w:tcPr>
          <w:p>
            <w:r/>
            <w:r>
              <w:rPr>
                <w:rFonts w:ascii="宋体" w:hAnsi="宋体" w:eastAsia="宋体"/>
                <w:b w:val="0"/>
                <w:sz w:val="18"/>
              </w:rPr>
              <w:t>2</w:t>
            </w:r>
          </w:p>
        </w:tc>
        <w:tc>
          <w:tcPr>
            <w:tcW w:type="dxa" w:w="1701"/>
            <w:vAlign w:val="center"/>
          </w:tcPr>
          <w:p>
            <w:r/>
            <w:r>
              <w:rPr>
                <w:rFonts w:ascii="宋体" w:hAnsi="宋体" w:eastAsia="宋体"/>
                <w:b w:val="0"/>
                <w:sz w:val="18"/>
              </w:rPr>
              <w:t>0.5185</w:t>
            </w:r>
          </w:p>
        </w:tc>
        <w:tc>
          <w:tcPr>
            <w:tcW w:type="dxa" w:w="1701"/>
            <w:vAlign w:val="center"/>
          </w:tcPr>
          <w:p>
            <w:r/>
            <w:r>
              <w:rPr>
                <w:rFonts w:ascii="宋体" w:hAnsi="宋体" w:eastAsia="宋体"/>
                <w:b w:val="0"/>
                <w:sz w:val="18"/>
              </w:rPr>
              <w:t>0.2887</w:t>
            </w:r>
          </w:p>
        </w:tc>
        <w:tc>
          <w:tcPr>
            <w:tcW w:type="dxa" w:w="1701"/>
            <w:vAlign w:val="center"/>
          </w:tcPr>
          <w:p>
            <w:r/>
            <w:r>
              <w:rPr>
                <w:rFonts w:ascii="宋体" w:hAnsi="宋体" w:eastAsia="宋体"/>
                <w:b w:val="0"/>
                <w:sz w:val="18"/>
              </w:rPr>
              <w:t>0.9317</w:t>
            </w:r>
          </w:p>
        </w:tc>
        <w:tc>
          <w:tcPr>
            <w:tcW w:type="dxa" w:w="1701"/>
            <w:vAlign w:val="center"/>
          </w:tcPr>
          <w:p>
            <w:r/>
            <w:r>
              <w:rPr>
                <w:rFonts w:ascii="宋体" w:hAnsi="宋体" w:eastAsia="宋体"/>
                <w:b w:val="0"/>
                <w:sz w:val="18"/>
              </w:rPr>
              <w:t>0.9333</w:t>
            </w:r>
          </w:p>
        </w:tc>
      </w:tr>
      <w:tr>
        <w:tc>
          <w:tcPr>
            <w:tcW w:type="dxa" w:w="1134"/>
            <w:vAlign w:val="center"/>
          </w:tcPr>
          <w:p>
            <w:r/>
            <w:r>
              <w:rPr>
                <w:rFonts w:ascii="宋体" w:hAnsi="宋体" w:eastAsia="宋体"/>
                <w:b w:val="0"/>
                <w:sz w:val="18"/>
              </w:rPr>
              <w:t>4</w:t>
            </w:r>
          </w:p>
        </w:tc>
        <w:tc>
          <w:tcPr>
            <w:tcW w:type="dxa" w:w="1701"/>
            <w:vAlign w:val="center"/>
          </w:tcPr>
          <w:p>
            <w:r/>
            <w:r>
              <w:rPr>
                <w:rFonts w:ascii="宋体" w:hAnsi="宋体" w:eastAsia="宋体"/>
                <w:b w:val="0"/>
                <w:sz w:val="18"/>
              </w:rPr>
              <w:t>0.1775</w:t>
            </w:r>
          </w:p>
        </w:tc>
        <w:tc>
          <w:tcPr>
            <w:tcW w:type="dxa" w:w="1701"/>
            <w:vAlign w:val="center"/>
          </w:tcPr>
          <w:p>
            <w:r/>
            <w:r>
              <w:rPr>
                <w:rFonts w:ascii="宋体" w:hAnsi="宋体" w:eastAsia="宋体"/>
                <w:b w:val="0"/>
                <w:sz w:val="18"/>
              </w:rPr>
              <w:t>0.1493</w:t>
            </w:r>
          </w:p>
        </w:tc>
        <w:tc>
          <w:tcPr>
            <w:tcW w:type="dxa" w:w="1701"/>
            <w:vAlign w:val="center"/>
          </w:tcPr>
          <w:p>
            <w:r/>
            <w:r>
              <w:rPr>
                <w:rFonts w:ascii="宋体" w:hAnsi="宋体" w:eastAsia="宋体"/>
                <w:b w:val="0"/>
                <w:sz w:val="18"/>
              </w:rPr>
              <w:t>0.9673</w:t>
            </w:r>
          </w:p>
        </w:tc>
        <w:tc>
          <w:tcPr>
            <w:tcW w:type="dxa" w:w="1701"/>
            <w:vAlign w:val="center"/>
          </w:tcPr>
          <w:p>
            <w:r/>
            <w:r>
              <w:rPr>
                <w:rFonts w:ascii="宋体" w:hAnsi="宋体" w:eastAsia="宋体"/>
                <w:b w:val="0"/>
                <w:sz w:val="18"/>
              </w:rPr>
              <w:t>0.9689</w:t>
            </w:r>
          </w:p>
        </w:tc>
      </w:tr>
      <w:tr>
        <w:tc>
          <w:tcPr>
            <w:tcW w:type="dxa" w:w="1134"/>
            <w:vAlign w:val="center"/>
          </w:tcPr>
          <w:p>
            <w:r/>
            <w:r>
              <w:rPr>
                <w:rFonts w:ascii="宋体" w:hAnsi="宋体" w:eastAsia="宋体"/>
                <w:b w:val="0"/>
                <w:sz w:val="18"/>
              </w:rPr>
              <w:t>7</w:t>
            </w:r>
          </w:p>
        </w:tc>
        <w:tc>
          <w:tcPr>
            <w:tcW w:type="dxa" w:w="1701"/>
            <w:vAlign w:val="center"/>
          </w:tcPr>
          <w:p>
            <w:r/>
            <w:r>
              <w:rPr>
                <w:rFonts w:ascii="宋体" w:hAnsi="宋体" w:eastAsia="宋体"/>
                <w:b w:val="0"/>
                <w:sz w:val="18"/>
              </w:rPr>
              <w:t>0.0855</w:t>
            </w:r>
          </w:p>
        </w:tc>
        <w:tc>
          <w:tcPr>
            <w:tcW w:type="dxa" w:w="1701"/>
            <w:vAlign w:val="center"/>
          </w:tcPr>
          <w:p>
            <w:r/>
            <w:r>
              <w:rPr>
                <w:rFonts w:ascii="宋体" w:hAnsi="宋体" w:eastAsia="宋体"/>
                <w:b w:val="0"/>
                <w:sz w:val="18"/>
              </w:rPr>
              <w:t>0.11</w:t>
            </w:r>
          </w:p>
        </w:tc>
        <w:tc>
          <w:tcPr>
            <w:tcW w:type="dxa" w:w="1701"/>
            <w:vAlign w:val="center"/>
          </w:tcPr>
          <w:p>
            <w:r/>
            <w:r>
              <w:rPr>
                <w:rFonts w:ascii="宋体" w:hAnsi="宋体" w:eastAsia="宋体"/>
                <w:b w:val="0"/>
                <w:sz w:val="18"/>
              </w:rPr>
              <w:t>0.9889</w:t>
            </w:r>
          </w:p>
        </w:tc>
        <w:tc>
          <w:tcPr>
            <w:tcW w:type="dxa" w:w="1701"/>
            <w:vAlign w:val="center"/>
          </w:tcPr>
          <w:p>
            <w:r/>
            <w:r>
              <w:rPr>
                <w:rFonts w:ascii="宋体" w:hAnsi="宋体" w:eastAsia="宋体"/>
                <w:b w:val="0"/>
                <w:sz w:val="18"/>
              </w:rPr>
              <w:t>0.9689</w:t>
            </w:r>
          </w:p>
        </w:tc>
      </w:tr>
      <w:tr>
        <w:tc>
          <w:tcPr>
            <w:tcW w:type="dxa" w:w="1134"/>
            <w:vAlign w:val="center"/>
          </w:tcPr>
          <w:p>
            <w:r/>
            <w:r>
              <w:rPr>
                <w:rFonts w:ascii="宋体" w:hAnsi="宋体" w:eastAsia="宋体"/>
                <w:b w:val="0"/>
                <w:sz w:val="18"/>
              </w:rPr>
              <w:t>10</w:t>
            </w:r>
          </w:p>
        </w:tc>
        <w:tc>
          <w:tcPr>
            <w:tcW w:type="dxa" w:w="1701"/>
            <w:vAlign w:val="center"/>
          </w:tcPr>
          <w:p>
            <w:r/>
            <w:r>
              <w:rPr>
                <w:rFonts w:ascii="宋体" w:hAnsi="宋体" w:eastAsia="宋体"/>
                <w:b w:val="0"/>
                <w:sz w:val="18"/>
              </w:rPr>
              <w:t>0.0552</w:t>
            </w:r>
          </w:p>
        </w:tc>
        <w:tc>
          <w:tcPr>
            <w:tcW w:type="dxa" w:w="1701"/>
            <w:vAlign w:val="center"/>
          </w:tcPr>
          <w:p>
            <w:r/>
            <w:r>
              <w:rPr>
                <w:rFonts w:ascii="宋体" w:hAnsi="宋体" w:eastAsia="宋体"/>
                <w:b w:val="0"/>
                <w:sz w:val="18"/>
              </w:rPr>
              <w:t>0.1001</w:t>
            </w:r>
          </w:p>
        </w:tc>
        <w:tc>
          <w:tcPr>
            <w:tcW w:type="dxa" w:w="1701"/>
            <w:vAlign w:val="center"/>
          </w:tcPr>
          <w:p>
            <w:r/>
            <w:r>
              <w:rPr>
                <w:rFonts w:ascii="宋体" w:hAnsi="宋体" w:eastAsia="宋体"/>
                <w:b w:val="0"/>
                <w:sz w:val="18"/>
              </w:rPr>
              <w:t>0.9926</w:t>
            </w:r>
          </w:p>
        </w:tc>
        <w:tc>
          <w:tcPr>
            <w:tcW w:type="dxa" w:w="1701"/>
            <w:vAlign w:val="center"/>
          </w:tcPr>
          <w:p>
            <w:r/>
            <w:r>
              <w:rPr>
                <w:rFonts w:ascii="宋体" w:hAnsi="宋体" w:eastAsia="宋体"/>
                <w:b w:val="0"/>
                <w:sz w:val="18"/>
              </w:rPr>
              <w:t>0.9756</w:t>
            </w:r>
          </w:p>
        </w:tc>
      </w:tr>
      <w:tr>
        <w:tc>
          <w:tcPr>
            <w:tcW w:type="dxa" w:w="1134"/>
            <w:vAlign w:val="center"/>
          </w:tcPr>
          <w:p>
            <w:r/>
            <w:r>
              <w:rPr>
                <w:rFonts w:ascii="宋体" w:hAnsi="宋体" w:eastAsia="宋体"/>
                <w:b w:val="0"/>
                <w:sz w:val="18"/>
              </w:rPr>
              <w:t>14</w:t>
            </w:r>
          </w:p>
        </w:tc>
        <w:tc>
          <w:tcPr>
            <w:tcW w:type="dxa" w:w="1701"/>
            <w:vAlign w:val="center"/>
          </w:tcPr>
          <w:p>
            <w:r/>
            <w:r>
              <w:rPr>
                <w:rFonts w:ascii="宋体" w:hAnsi="宋体" w:eastAsia="宋体"/>
                <w:b w:val="0"/>
                <w:sz w:val="18"/>
              </w:rPr>
              <w:t>0.0388</w:t>
            </w:r>
          </w:p>
        </w:tc>
        <w:tc>
          <w:tcPr>
            <w:tcW w:type="dxa" w:w="1701"/>
            <w:vAlign w:val="center"/>
          </w:tcPr>
          <w:p>
            <w:r/>
            <w:r>
              <w:rPr>
                <w:rFonts w:ascii="宋体" w:hAnsi="宋体" w:eastAsia="宋体"/>
                <w:b w:val="0"/>
                <w:sz w:val="18"/>
              </w:rPr>
              <w:t>0.0849</w:t>
            </w:r>
          </w:p>
        </w:tc>
        <w:tc>
          <w:tcPr>
            <w:tcW w:type="dxa" w:w="1701"/>
            <w:vAlign w:val="center"/>
          </w:tcPr>
          <w:p>
            <w:r/>
            <w:r>
              <w:rPr>
                <w:rFonts w:ascii="宋体" w:hAnsi="宋体" w:eastAsia="宋体"/>
                <w:b w:val="0"/>
                <w:sz w:val="18"/>
              </w:rPr>
              <w:t>0.9963</w:t>
            </w:r>
          </w:p>
        </w:tc>
        <w:tc>
          <w:tcPr>
            <w:tcW w:type="dxa" w:w="1701"/>
            <w:vAlign w:val="center"/>
          </w:tcPr>
          <w:p>
            <w:r/>
            <w:r>
              <w:rPr>
                <w:rFonts w:ascii="宋体" w:hAnsi="宋体" w:eastAsia="宋体"/>
                <w:b w:val="0"/>
                <w:sz w:val="18"/>
              </w:rPr>
              <w:t>0.9822</w:t>
            </w:r>
          </w:p>
        </w:tc>
      </w:tr>
      <w:tr>
        <w:tc>
          <w:tcPr>
            <w:tcW w:type="dxa" w:w="1134"/>
            <w:vAlign w:val="center"/>
          </w:tcPr>
          <w:p>
            <w:r/>
            <w:r>
              <w:rPr>
                <w:rFonts w:ascii="宋体" w:hAnsi="宋体" w:eastAsia="宋体"/>
                <w:b w:val="0"/>
                <w:sz w:val="18"/>
              </w:rPr>
              <w:t>18</w:t>
            </w:r>
          </w:p>
        </w:tc>
        <w:tc>
          <w:tcPr>
            <w:tcW w:type="dxa" w:w="1701"/>
            <w:vAlign w:val="center"/>
          </w:tcPr>
          <w:p>
            <w:r/>
            <w:r>
              <w:rPr>
                <w:rFonts w:ascii="宋体" w:hAnsi="宋体" w:eastAsia="宋体"/>
                <w:b w:val="0"/>
                <w:sz w:val="18"/>
              </w:rPr>
              <w:t>0.0267</w:t>
            </w:r>
          </w:p>
        </w:tc>
        <w:tc>
          <w:tcPr>
            <w:tcW w:type="dxa" w:w="1701"/>
            <w:vAlign w:val="center"/>
          </w:tcPr>
          <w:p>
            <w:r/>
            <w:r>
              <w:rPr>
                <w:rFonts w:ascii="宋体" w:hAnsi="宋体" w:eastAsia="宋体"/>
                <w:b w:val="0"/>
                <w:sz w:val="18"/>
              </w:rPr>
              <w:t>0.0804</w:t>
            </w:r>
          </w:p>
        </w:tc>
        <w:tc>
          <w:tcPr>
            <w:tcW w:type="dxa" w:w="1701"/>
            <w:vAlign w:val="center"/>
          </w:tcPr>
          <w:p>
            <w:r/>
            <w:r>
              <w:rPr>
                <w:rFonts w:ascii="宋体" w:hAnsi="宋体" w:eastAsia="宋体"/>
                <w:b w:val="0"/>
                <w:sz w:val="18"/>
              </w:rPr>
              <w:t>0.9993</w:t>
            </w:r>
          </w:p>
        </w:tc>
        <w:tc>
          <w:tcPr>
            <w:tcW w:type="dxa" w:w="1701"/>
            <w:vAlign w:val="center"/>
          </w:tcPr>
          <w:p>
            <w:r/>
            <w:r>
              <w:rPr>
                <w:rFonts w:ascii="宋体" w:hAnsi="宋体" w:eastAsia="宋体"/>
                <w:b w:val="0"/>
                <w:sz w:val="18"/>
              </w:rPr>
              <w:t>0.9778</w:t>
            </w:r>
          </w:p>
        </w:tc>
      </w:tr>
      <w:tr>
        <w:tc>
          <w:tcPr>
            <w:tcW w:type="dxa" w:w="1134"/>
            <w:vAlign w:val="center"/>
          </w:tcPr>
          <w:p>
            <w:r/>
            <w:r>
              <w:rPr>
                <w:rFonts w:ascii="宋体" w:hAnsi="宋体" w:eastAsia="宋体"/>
                <w:b w:val="0"/>
                <w:sz w:val="18"/>
              </w:rPr>
              <w:t>20</w:t>
            </w:r>
          </w:p>
        </w:tc>
        <w:tc>
          <w:tcPr>
            <w:tcW w:type="dxa" w:w="1701"/>
            <w:vAlign w:val="center"/>
          </w:tcPr>
          <w:p>
            <w:r/>
            <w:r>
              <w:rPr>
                <w:rFonts w:ascii="宋体" w:hAnsi="宋体" w:eastAsia="宋体"/>
                <w:b w:val="0"/>
                <w:sz w:val="18"/>
              </w:rPr>
              <w:t>0.0244</w:t>
            </w:r>
          </w:p>
        </w:tc>
        <w:tc>
          <w:tcPr>
            <w:tcW w:type="dxa" w:w="1701"/>
            <w:vAlign w:val="center"/>
          </w:tcPr>
          <w:p>
            <w:r/>
            <w:r>
              <w:rPr>
                <w:rFonts w:ascii="宋体" w:hAnsi="宋体" w:eastAsia="宋体"/>
                <w:b w:val="0"/>
                <w:sz w:val="18"/>
              </w:rPr>
              <w:t>0.0921</w:t>
            </w:r>
          </w:p>
        </w:tc>
        <w:tc>
          <w:tcPr>
            <w:tcW w:type="dxa" w:w="1701"/>
            <w:vAlign w:val="center"/>
          </w:tcPr>
          <w:p>
            <w:r/>
            <w:r>
              <w:rPr>
                <w:rFonts w:ascii="宋体" w:hAnsi="宋体" w:eastAsia="宋体"/>
                <w:b w:val="0"/>
                <w:sz w:val="18"/>
              </w:rPr>
              <w:t>0.997</w:t>
            </w:r>
          </w:p>
        </w:tc>
        <w:tc>
          <w:tcPr>
            <w:tcW w:type="dxa" w:w="1701"/>
            <w:vAlign w:val="center"/>
          </w:tcPr>
          <w:p>
            <w:r/>
            <w:r>
              <w:rPr>
                <w:rFonts w:ascii="宋体" w:hAnsi="宋体" w:eastAsia="宋体"/>
                <w:b w:val="0"/>
                <w:sz w:val="18"/>
              </w:rPr>
              <w:t>0.9778</w:t>
            </w:r>
          </w:p>
        </w:tc>
      </w:tr>
    </w:tbl>
    <w:p/>
    <w:p>
      <w:pPr>
        <w:jc w:val="center"/>
      </w:pPr>
      <w:r>
        <w:drawing>
          <wp:inline xmlns:a="http://schemas.openxmlformats.org/drawingml/2006/main" xmlns:pic="http://schemas.openxmlformats.org/drawingml/2006/picture">
            <wp:extent cx="4860000" cy="3189375"/>
            <wp:docPr id="2" name="Picture 2"/>
            <wp:cNvGraphicFramePr>
              <a:graphicFrameLocks noChangeAspect="1"/>
            </wp:cNvGraphicFramePr>
            <a:graphic>
              <a:graphicData uri="http://schemas.openxmlformats.org/drawingml/2006/picture">
                <pic:pic>
                  <pic:nvPicPr>
                    <pic:cNvPr id="0" name="loss_curve.png"/>
                    <pic:cNvPicPr/>
                  </pic:nvPicPr>
                  <pic:blipFill>
                    <a:blip r:embed="rId10"/>
                    <a:stretch>
                      <a:fillRect/>
                    </a:stretch>
                  </pic:blipFill>
                  <pic:spPr>
                    <a:xfrm>
                      <a:off x="0" y="0"/>
                      <a:ext cx="4860000" cy="3189375"/>
                    </a:xfrm>
                    <a:prstGeom prst="rect"/>
                  </pic:spPr>
                </pic:pic>
              </a:graphicData>
            </a:graphic>
          </wp:inline>
        </w:drawing>
      </w:r>
    </w:p>
    <w:p>
      <w:pPr>
        <w:spacing w:after="120"/>
        <w:jc w:val="center"/>
      </w:pPr>
      <w:r>
        <w:rPr>
          <w:rFonts w:ascii="宋体" w:hAnsi="宋体" w:eastAsia="宋体"/>
          <w:sz w:val="18"/>
        </w:rPr>
        <w:t>图 2 训练集与测试集交叉熵误差随轮次变化</w:t>
      </w:r>
    </w:p>
    <w:p>
      <w:pPr>
        <w:jc w:val="center"/>
      </w:pPr>
      <w:r>
        <w:drawing>
          <wp:inline xmlns:a="http://schemas.openxmlformats.org/drawingml/2006/main" xmlns:pic="http://schemas.openxmlformats.org/drawingml/2006/picture">
            <wp:extent cx="4860000" cy="3189375"/>
            <wp:docPr id="3" name="Picture 3"/>
            <wp:cNvGraphicFramePr>
              <a:graphicFrameLocks noChangeAspect="1"/>
            </wp:cNvGraphicFramePr>
            <a:graphic>
              <a:graphicData uri="http://schemas.openxmlformats.org/drawingml/2006/picture">
                <pic:pic>
                  <pic:nvPicPr>
                    <pic:cNvPr id="0" name="accuracy_curve.png"/>
                    <pic:cNvPicPr/>
                  </pic:nvPicPr>
                  <pic:blipFill>
                    <a:blip r:embed="rId11"/>
                    <a:stretch>
                      <a:fillRect/>
                    </a:stretch>
                  </pic:blipFill>
                  <pic:spPr>
                    <a:xfrm>
                      <a:off x="0" y="0"/>
                      <a:ext cx="4860000" cy="3189375"/>
                    </a:xfrm>
                    <a:prstGeom prst="rect"/>
                  </pic:spPr>
                </pic:pic>
              </a:graphicData>
            </a:graphic>
          </wp:inline>
        </w:drawing>
      </w:r>
    </w:p>
    <w:p>
      <w:pPr>
        <w:spacing w:after="120"/>
        <w:jc w:val="center"/>
      </w:pPr>
      <w:r>
        <w:rPr>
          <w:rFonts w:ascii="宋体" w:hAnsi="宋体" w:eastAsia="宋体"/>
          <w:sz w:val="18"/>
        </w:rPr>
        <w:t>图 3 训练集与测试集准确率随轮次变化</w:t>
      </w:r>
    </w:p>
    <w:p>
      <w:pPr>
        <w:jc w:val="center"/>
      </w:pPr>
      <w:r>
        <w:drawing>
          <wp:inline xmlns:a="http://schemas.openxmlformats.org/drawingml/2006/main" xmlns:pic="http://schemas.openxmlformats.org/drawingml/2006/picture">
            <wp:extent cx="4140000" cy="3662308"/>
            <wp:docPr id="4" name="Picture 4"/>
            <wp:cNvGraphicFramePr>
              <a:graphicFrameLocks noChangeAspect="1"/>
            </wp:cNvGraphicFramePr>
            <a:graphic>
              <a:graphicData uri="http://schemas.openxmlformats.org/drawingml/2006/picture">
                <pic:pic>
                  <pic:nvPicPr>
                    <pic:cNvPr id="0" name="confusion_matrix.png"/>
                    <pic:cNvPicPr/>
                  </pic:nvPicPr>
                  <pic:blipFill>
                    <a:blip r:embed="rId12"/>
                    <a:stretch>
                      <a:fillRect/>
                    </a:stretch>
                  </pic:blipFill>
                  <pic:spPr>
                    <a:xfrm>
                      <a:off x="0" y="0"/>
                      <a:ext cx="4140000" cy="3662308"/>
                    </a:xfrm>
                    <a:prstGeom prst="rect"/>
                  </pic:spPr>
                </pic:pic>
              </a:graphicData>
            </a:graphic>
          </wp:inline>
        </w:drawing>
      </w:r>
    </w:p>
    <w:p>
      <w:pPr>
        <w:spacing w:after="120"/>
        <w:jc w:val="center"/>
      </w:pPr>
      <w:r>
        <w:rPr>
          <w:rFonts w:ascii="宋体" w:hAnsi="宋体" w:eastAsia="宋体"/>
          <w:sz w:val="18"/>
        </w:rPr>
        <w:t>图 4 测试集混淆矩阵</w:t>
      </w:r>
    </w:p>
    <w:p>
      <w:pPr>
        <w:jc w:val="center"/>
      </w:pPr>
      <w:r>
        <w:drawing>
          <wp:inline xmlns:a="http://schemas.openxmlformats.org/drawingml/2006/main" xmlns:pic="http://schemas.openxmlformats.org/drawingml/2006/picture">
            <wp:extent cx="4860000" cy="3645000"/>
            <wp:docPr id="5" name="Picture 5"/>
            <wp:cNvGraphicFramePr>
              <a:graphicFrameLocks noChangeAspect="1"/>
            </wp:cNvGraphicFramePr>
            <a:graphic>
              <a:graphicData uri="http://schemas.openxmlformats.org/drawingml/2006/picture">
                <pic:pic>
                  <pic:nvPicPr>
                    <pic:cNvPr id="0" name="sample_predictions.png"/>
                    <pic:cNvPicPr/>
                  </pic:nvPicPr>
                  <pic:blipFill>
                    <a:blip r:embed="rId13"/>
                    <a:stretch>
                      <a:fillRect/>
                    </a:stretch>
                  </pic:blipFill>
                  <pic:spPr>
                    <a:xfrm>
                      <a:off x="0" y="0"/>
                      <a:ext cx="4860000" cy="3645000"/>
                    </a:xfrm>
                    <a:prstGeom prst="rect"/>
                  </pic:spPr>
                </pic:pic>
              </a:graphicData>
            </a:graphic>
          </wp:inline>
        </w:drawing>
      </w:r>
    </w:p>
    <w:p>
      <w:pPr>
        <w:spacing w:after="120"/>
        <w:jc w:val="center"/>
      </w:pPr>
      <w:r>
        <w:rPr>
          <w:rFonts w:ascii="宋体" w:hAnsi="宋体" w:eastAsia="宋体"/>
          <w:sz w:val="18"/>
        </w:rPr>
        <w:t>图 5 测试集部分样本预测结果</w:t>
      </w:r>
    </w:p>
    <w:p>
      <w:pPr>
        <w:spacing w:line="300" w:lineRule="auto" w:after="60"/>
        <w:ind w:firstLine="420"/>
      </w:pPr>
      <w:r>
        <w:rPr>
          <w:rFonts w:ascii="宋体" w:hAnsi="宋体" w:eastAsia="宋体"/>
          <w:sz w:val="21"/>
        </w:rPr>
        <w:t>从训练结果可以看出，模型在前几个 epoch 内误差迅速下降，说明卷积层和池化层能够有效提取 8×8 手写数字图像中的局部形态特征。第 20 轮时训练集准确率约为 99.70%，测试集准确率约为 97.78%，说明模型已经能够较好地区分 0~9 十类数字。测试误差曲线中个别轮次出现波动，主要与小批量随机训练、学习率较大以及测试集规模相对有限有关，但整体趋势仍表现为损失下降、准确率提高。</w:t>
      </w:r>
    </w:p>
    <w:p>
      <w:pPr>
        <w:spacing w:line="300" w:lineRule="auto" w:after="60"/>
        <w:ind w:firstLine="420"/>
      </w:pPr>
      <w:r>
        <w:rPr>
          <w:rFonts w:ascii="宋体" w:hAnsi="宋体" w:eastAsia="宋体"/>
          <w:sz w:val="21"/>
        </w:rPr>
        <w:t>混淆矩阵显示，大部分数字集中在主对角线上，表明预测类别与真实类别基本一致。少数错误通常出现在形态相近的数字之间，例如手写体 8、9、3 或 1、7 等类别，其局部笔画结构相似，在低分辨率 8×8 输入下更容易混淆。</w:t>
      </w:r>
    </w:p>
    <w:p>
      <w:pPr>
        <w:pStyle w:val="Heading1"/>
        <w:spacing w:before="120" w:after="80"/>
      </w:pPr>
      <w:r/>
      <w:r>
        <w:rPr>
          <w:rFonts w:ascii="黑体" w:hAnsi="黑体" w:eastAsia="黑体"/>
          <w:b/>
          <w:sz w:val="30"/>
        </w:rPr>
        <w:t>五、思考与拓展：LeNet-5 实现思路</w:t>
      </w:r>
    </w:p>
    <w:p>
      <w:pPr>
        <w:spacing w:line="300" w:lineRule="auto" w:after="60"/>
        <w:ind w:firstLine="420"/>
      </w:pPr>
      <w:r>
        <w:rPr>
          <w:rFonts w:ascii="宋体" w:hAnsi="宋体" w:eastAsia="宋体"/>
          <w:sz w:val="21"/>
        </w:rPr>
        <w:t>在大数据集 MNIST 上，可将输入 28×28 图像先零填充为 32×32，再按照 LeNet-5 的基本结构搭建网络。根据实验指导要求，卷积层和全连接层激活函数使用 sigmoid，输出层使用 Softmax，池化层采用最大池化并使用恒等函数。</w:t>
      </w:r>
    </w:p>
    <w:tbl>
      <w:tblPr>
        <w:tblStyle w:val="TableGrid"/>
        <w:tblW w:type="auto" w:w="0"/>
        <w:jc w:val="center"/>
        <w:tblLook w:firstColumn="1" w:firstRow="1" w:lastColumn="0" w:lastRow="0" w:noHBand="0" w:noVBand="1" w:val="04A0"/>
      </w:tblPr>
      <w:tblGrid>
        <w:gridCol w:w="3211"/>
        <w:gridCol w:w="3211"/>
        <w:gridCol w:w="3211"/>
      </w:tblGrid>
      <w:tr>
        <w:tc>
          <w:tcPr>
            <w:tcW w:type="dxa" w:w="1701"/>
            <w:vAlign w:val="center"/>
            <w:shd w:fill="D9EAF7"/>
          </w:tcPr>
          <w:p>
            <w:r/>
            <w:r>
              <w:rPr>
                <w:rFonts w:ascii="宋体" w:hAnsi="宋体" w:eastAsia="宋体"/>
                <w:b/>
                <w:sz w:val="18"/>
              </w:rPr>
              <w:t>层次</w:t>
            </w:r>
          </w:p>
        </w:tc>
        <w:tc>
          <w:tcPr>
            <w:tcW w:type="dxa" w:w="2268"/>
            <w:vAlign w:val="center"/>
            <w:shd w:fill="D9EAF7"/>
          </w:tcPr>
          <w:p>
            <w:r/>
            <w:r>
              <w:rPr>
                <w:rFonts w:ascii="宋体" w:hAnsi="宋体" w:eastAsia="宋体"/>
                <w:b/>
                <w:sz w:val="18"/>
              </w:rPr>
              <w:t>输出尺寸</w:t>
            </w:r>
          </w:p>
        </w:tc>
        <w:tc>
          <w:tcPr>
            <w:tcW w:type="dxa" w:w="4535"/>
            <w:vAlign w:val="center"/>
            <w:shd w:fill="D9EAF7"/>
          </w:tcPr>
          <w:p>
            <w:r/>
            <w:r>
              <w:rPr>
                <w:rFonts w:ascii="宋体" w:hAnsi="宋体" w:eastAsia="宋体"/>
                <w:b/>
                <w:sz w:val="18"/>
              </w:rPr>
              <w:t>说明</w:t>
            </w:r>
          </w:p>
        </w:tc>
      </w:tr>
      <w:tr>
        <w:tc>
          <w:tcPr>
            <w:tcW w:type="dxa" w:w="1701"/>
            <w:vAlign w:val="center"/>
          </w:tcPr>
          <w:p>
            <w:r/>
            <w:r>
              <w:rPr>
                <w:rFonts w:ascii="宋体" w:hAnsi="宋体" w:eastAsia="宋体"/>
                <w:b w:val="0"/>
                <w:sz w:val="18"/>
              </w:rPr>
              <w:t>Input</w:t>
            </w:r>
          </w:p>
        </w:tc>
        <w:tc>
          <w:tcPr>
            <w:tcW w:type="dxa" w:w="2268"/>
            <w:vAlign w:val="center"/>
          </w:tcPr>
          <w:p>
            <w:r/>
            <w:r>
              <w:rPr>
                <w:rFonts w:ascii="宋体" w:hAnsi="宋体" w:eastAsia="宋体"/>
                <w:b w:val="0"/>
                <w:sz w:val="18"/>
              </w:rPr>
              <w:t>1×32×32</w:t>
            </w:r>
          </w:p>
        </w:tc>
        <w:tc>
          <w:tcPr>
            <w:tcW w:type="dxa" w:w="4535"/>
            <w:vAlign w:val="center"/>
          </w:tcPr>
          <w:p>
            <w:r/>
            <w:r>
              <w:rPr>
                <w:rFonts w:ascii="宋体" w:hAnsi="宋体" w:eastAsia="宋体"/>
                <w:b w:val="0"/>
                <w:sz w:val="18"/>
              </w:rPr>
              <w:t>28×28 MNIST 图像四周 pad=2</w:t>
            </w:r>
          </w:p>
        </w:tc>
      </w:tr>
      <w:tr>
        <w:tc>
          <w:tcPr>
            <w:tcW w:type="dxa" w:w="1701"/>
            <w:vAlign w:val="center"/>
          </w:tcPr>
          <w:p>
            <w:r/>
            <w:r>
              <w:rPr>
                <w:rFonts w:ascii="宋体" w:hAnsi="宋体" w:eastAsia="宋体"/>
                <w:b w:val="0"/>
                <w:sz w:val="18"/>
              </w:rPr>
              <w:t>C1</w:t>
            </w:r>
          </w:p>
        </w:tc>
        <w:tc>
          <w:tcPr>
            <w:tcW w:type="dxa" w:w="2268"/>
            <w:vAlign w:val="center"/>
          </w:tcPr>
          <w:p>
            <w:r/>
            <w:r>
              <w:rPr>
                <w:rFonts w:ascii="宋体" w:hAnsi="宋体" w:eastAsia="宋体"/>
                <w:b w:val="0"/>
                <w:sz w:val="18"/>
              </w:rPr>
              <w:t>6×28×28</w:t>
            </w:r>
          </w:p>
        </w:tc>
        <w:tc>
          <w:tcPr>
            <w:tcW w:type="dxa" w:w="4535"/>
            <w:vAlign w:val="center"/>
          </w:tcPr>
          <w:p>
            <w:r/>
            <w:r>
              <w:rPr>
                <w:rFonts w:ascii="宋体" w:hAnsi="宋体" w:eastAsia="宋体"/>
                <w:b w:val="0"/>
                <w:sz w:val="18"/>
              </w:rPr>
              <w:t>5×5 卷积，sigmoid</w:t>
            </w:r>
          </w:p>
        </w:tc>
      </w:tr>
      <w:tr>
        <w:tc>
          <w:tcPr>
            <w:tcW w:type="dxa" w:w="1701"/>
            <w:vAlign w:val="center"/>
          </w:tcPr>
          <w:p>
            <w:r/>
            <w:r>
              <w:rPr>
                <w:rFonts w:ascii="宋体" w:hAnsi="宋体" w:eastAsia="宋体"/>
                <w:b w:val="0"/>
                <w:sz w:val="18"/>
              </w:rPr>
              <w:t>S2</w:t>
            </w:r>
          </w:p>
        </w:tc>
        <w:tc>
          <w:tcPr>
            <w:tcW w:type="dxa" w:w="2268"/>
            <w:vAlign w:val="center"/>
          </w:tcPr>
          <w:p>
            <w:r/>
            <w:r>
              <w:rPr>
                <w:rFonts w:ascii="宋体" w:hAnsi="宋体" w:eastAsia="宋体"/>
                <w:b w:val="0"/>
                <w:sz w:val="18"/>
              </w:rPr>
              <w:t>6×14×14</w:t>
            </w:r>
          </w:p>
        </w:tc>
        <w:tc>
          <w:tcPr>
            <w:tcW w:type="dxa" w:w="4535"/>
            <w:vAlign w:val="center"/>
          </w:tcPr>
          <w:p>
            <w:r/>
            <w:r>
              <w:rPr>
                <w:rFonts w:ascii="宋体" w:hAnsi="宋体" w:eastAsia="宋体"/>
                <w:b w:val="0"/>
                <w:sz w:val="18"/>
              </w:rPr>
              <w:t>2×2 最大池化，stride=2</w:t>
            </w:r>
          </w:p>
        </w:tc>
      </w:tr>
      <w:tr>
        <w:tc>
          <w:tcPr>
            <w:tcW w:type="dxa" w:w="1701"/>
            <w:vAlign w:val="center"/>
          </w:tcPr>
          <w:p>
            <w:r/>
            <w:r>
              <w:rPr>
                <w:rFonts w:ascii="宋体" w:hAnsi="宋体" w:eastAsia="宋体"/>
                <w:b w:val="0"/>
                <w:sz w:val="18"/>
              </w:rPr>
              <w:t>C3</w:t>
            </w:r>
          </w:p>
        </w:tc>
        <w:tc>
          <w:tcPr>
            <w:tcW w:type="dxa" w:w="2268"/>
            <w:vAlign w:val="center"/>
          </w:tcPr>
          <w:p>
            <w:r/>
            <w:r>
              <w:rPr>
                <w:rFonts w:ascii="宋体" w:hAnsi="宋体" w:eastAsia="宋体"/>
                <w:b w:val="0"/>
                <w:sz w:val="18"/>
              </w:rPr>
              <w:t>16×10×10</w:t>
            </w:r>
          </w:p>
        </w:tc>
        <w:tc>
          <w:tcPr>
            <w:tcW w:type="dxa" w:w="4535"/>
            <w:vAlign w:val="center"/>
          </w:tcPr>
          <w:p>
            <w:r/>
            <w:r>
              <w:rPr>
                <w:rFonts w:ascii="宋体" w:hAnsi="宋体" w:eastAsia="宋体"/>
                <w:b w:val="0"/>
                <w:sz w:val="18"/>
              </w:rPr>
              <w:t>5×5 卷积，sigmoid</w:t>
            </w:r>
          </w:p>
        </w:tc>
      </w:tr>
      <w:tr>
        <w:tc>
          <w:tcPr>
            <w:tcW w:type="dxa" w:w="1701"/>
            <w:vAlign w:val="center"/>
          </w:tcPr>
          <w:p>
            <w:r/>
            <w:r>
              <w:rPr>
                <w:rFonts w:ascii="宋体" w:hAnsi="宋体" w:eastAsia="宋体"/>
                <w:b w:val="0"/>
                <w:sz w:val="18"/>
              </w:rPr>
              <w:t>S4</w:t>
            </w:r>
          </w:p>
        </w:tc>
        <w:tc>
          <w:tcPr>
            <w:tcW w:type="dxa" w:w="2268"/>
            <w:vAlign w:val="center"/>
          </w:tcPr>
          <w:p>
            <w:r/>
            <w:r>
              <w:rPr>
                <w:rFonts w:ascii="宋体" w:hAnsi="宋体" w:eastAsia="宋体"/>
                <w:b w:val="0"/>
                <w:sz w:val="18"/>
              </w:rPr>
              <w:t>16×5×5</w:t>
            </w:r>
          </w:p>
        </w:tc>
        <w:tc>
          <w:tcPr>
            <w:tcW w:type="dxa" w:w="4535"/>
            <w:vAlign w:val="center"/>
          </w:tcPr>
          <w:p>
            <w:r/>
            <w:r>
              <w:rPr>
                <w:rFonts w:ascii="宋体" w:hAnsi="宋体" w:eastAsia="宋体"/>
                <w:b w:val="0"/>
                <w:sz w:val="18"/>
              </w:rPr>
              <w:t>2×2 最大池化，stride=2</w:t>
            </w:r>
          </w:p>
        </w:tc>
      </w:tr>
      <w:tr>
        <w:tc>
          <w:tcPr>
            <w:tcW w:type="dxa" w:w="1701"/>
            <w:vAlign w:val="center"/>
          </w:tcPr>
          <w:p>
            <w:r/>
            <w:r>
              <w:rPr>
                <w:rFonts w:ascii="宋体" w:hAnsi="宋体" w:eastAsia="宋体"/>
                <w:b w:val="0"/>
                <w:sz w:val="18"/>
              </w:rPr>
              <w:t>F5</w:t>
            </w:r>
          </w:p>
        </w:tc>
        <w:tc>
          <w:tcPr>
            <w:tcW w:type="dxa" w:w="2268"/>
            <w:vAlign w:val="center"/>
          </w:tcPr>
          <w:p>
            <w:r/>
            <w:r>
              <w:rPr>
                <w:rFonts w:ascii="宋体" w:hAnsi="宋体" w:eastAsia="宋体"/>
                <w:b w:val="0"/>
                <w:sz w:val="18"/>
              </w:rPr>
              <w:t>120</w:t>
            </w:r>
          </w:p>
        </w:tc>
        <w:tc>
          <w:tcPr>
            <w:tcW w:type="dxa" w:w="4535"/>
            <w:vAlign w:val="center"/>
          </w:tcPr>
          <w:p>
            <w:r/>
            <w:r>
              <w:rPr>
                <w:rFonts w:ascii="宋体" w:hAnsi="宋体" w:eastAsia="宋体"/>
                <w:b w:val="0"/>
                <w:sz w:val="18"/>
              </w:rPr>
              <w:t>Flatten 后全连接，sigmoid</w:t>
            </w:r>
          </w:p>
        </w:tc>
      </w:tr>
      <w:tr>
        <w:tc>
          <w:tcPr>
            <w:tcW w:type="dxa" w:w="1701"/>
            <w:vAlign w:val="center"/>
          </w:tcPr>
          <w:p>
            <w:r/>
            <w:r>
              <w:rPr>
                <w:rFonts w:ascii="宋体" w:hAnsi="宋体" w:eastAsia="宋体"/>
                <w:b w:val="0"/>
                <w:sz w:val="18"/>
              </w:rPr>
              <w:t>F6</w:t>
            </w:r>
          </w:p>
        </w:tc>
        <w:tc>
          <w:tcPr>
            <w:tcW w:type="dxa" w:w="2268"/>
            <w:vAlign w:val="center"/>
          </w:tcPr>
          <w:p>
            <w:r/>
            <w:r>
              <w:rPr>
                <w:rFonts w:ascii="宋体" w:hAnsi="宋体" w:eastAsia="宋体"/>
                <w:b w:val="0"/>
                <w:sz w:val="18"/>
              </w:rPr>
              <w:t>84</w:t>
            </w:r>
          </w:p>
        </w:tc>
        <w:tc>
          <w:tcPr>
            <w:tcW w:type="dxa" w:w="4535"/>
            <w:vAlign w:val="center"/>
          </w:tcPr>
          <w:p>
            <w:r/>
            <w:r>
              <w:rPr>
                <w:rFonts w:ascii="宋体" w:hAnsi="宋体" w:eastAsia="宋体"/>
                <w:b w:val="0"/>
                <w:sz w:val="18"/>
              </w:rPr>
              <w:t>全连接，sigmoid</w:t>
            </w:r>
          </w:p>
        </w:tc>
      </w:tr>
      <w:tr>
        <w:tc>
          <w:tcPr>
            <w:tcW w:type="dxa" w:w="1701"/>
            <w:vAlign w:val="center"/>
          </w:tcPr>
          <w:p>
            <w:r/>
            <w:r>
              <w:rPr>
                <w:rFonts w:ascii="宋体" w:hAnsi="宋体" w:eastAsia="宋体"/>
                <w:b w:val="0"/>
                <w:sz w:val="18"/>
              </w:rPr>
              <w:t>Output</w:t>
            </w:r>
          </w:p>
        </w:tc>
        <w:tc>
          <w:tcPr>
            <w:tcW w:type="dxa" w:w="2268"/>
            <w:vAlign w:val="center"/>
          </w:tcPr>
          <w:p>
            <w:r/>
            <w:r>
              <w:rPr>
                <w:rFonts w:ascii="宋体" w:hAnsi="宋体" w:eastAsia="宋体"/>
                <w:b w:val="0"/>
                <w:sz w:val="18"/>
              </w:rPr>
              <w:t>10</w:t>
            </w:r>
          </w:p>
        </w:tc>
        <w:tc>
          <w:tcPr>
            <w:tcW w:type="dxa" w:w="4535"/>
            <w:vAlign w:val="center"/>
          </w:tcPr>
          <w:p>
            <w:r/>
            <w:r>
              <w:rPr>
                <w:rFonts w:ascii="宋体" w:hAnsi="宋体" w:eastAsia="宋体"/>
                <w:b w:val="0"/>
                <w:sz w:val="18"/>
              </w:rPr>
              <w:t>全连接 + Softmax</w:t>
            </w:r>
          </w:p>
        </w:tc>
      </w:tr>
    </w:tbl>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 思考与拓展：LeNet-5（NumPy 框架）结构示例</w:t>
            </w:r>
          </w:p>
          <w:p>
            <w:pPr>
              <w:spacing w:after="0" w:line="240" w:lineRule="auto"/>
            </w:pPr>
            <w:r>
              <w:rPr>
                <w:rFonts w:ascii="Noto Sans Mono CJK SC" w:hAnsi="Noto Sans Mono CJK SC" w:eastAsia="Noto Sans Mono CJK SC"/>
                <w:sz w:val="15"/>
              </w:rPr>
              <w:t># 输入为 MNIST 28x28 灰度图。为贴近经典 LeNet-5，可先 pad 到 32x32。</w:t>
            </w:r>
          </w:p>
          <w:p>
            <w:pPr>
              <w:spacing w:after="0" w:line="240" w:lineRule="auto"/>
            </w:pPr>
            <w:r>
              <w:rPr>
                <w:rFonts w:ascii="Noto Sans Mono CJK SC" w:hAnsi="Noto Sans Mono CJK SC" w:eastAsia="Noto Sans Mono CJK SC"/>
                <w:sz w:val="15"/>
              </w:rPr>
              <w:t># C1: Conv(1-&gt;6, 5x5, sigmoid) -&gt; 28x28</w:t>
            </w:r>
          </w:p>
          <w:p>
            <w:pPr>
              <w:spacing w:after="0" w:line="240" w:lineRule="auto"/>
            </w:pPr>
            <w:r>
              <w:rPr>
                <w:rFonts w:ascii="Noto Sans Mono CJK SC" w:hAnsi="Noto Sans Mono CJK SC" w:eastAsia="Noto Sans Mono CJK SC"/>
                <w:sz w:val="15"/>
              </w:rPr>
              <w:t># S2: MaxPool(2x2, stride=2, identity) -&gt; 14x14</w:t>
            </w:r>
          </w:p>
          <w:p>
            <w:pPr>
              <w:spacing w:after="0" w:line="240" w:lineRule="auto"/>
            </w:pPr>
            <w:r>
              <w:rPr>
                <w:rFonts w:ascii="Noto Sans Mono CJK SC" w:hAnsi="Noto Sans Mono CJK SC" w:eastAsia="Noto Sans Mono CJK SC"/>
                <w:sz w:val="15"/>
              </w:rPr>
              <w:t># C3: Conv(6-&gt;16, 5x5, sigmoid) -&gt; 10x10</w:t>
            </w:r>
          </w:p>
          <w:p>
            <w:pPr>
              <w:spacing w:after="0" w:line="240" w:lineRule="auto"/>
            </w:pPr>
            <w:r>
              <w:rPr>
                <w:rFonts w:ascii="Noto Sans Mono CJK SC" w:hAnsi="Noto Sans Mono CJK SC" w:eastAsia="Noto Sans Mono CJK SC"/>
                <w:sz w:val="15"/>
              </w:rPr>
              <w:t># S4: MaxPool(2x2, stride=2, identity) -&gt; 5x5</w:t>
            </w:r>
          </w:p>
          <w:p>
            <w:pPr>
              <w:spacing w:after="0" w:line="240" w:lineRule="auto"/>
            </w:pPr>
            <w:r>
              <w:rPr>
                <w:rFonts w:ascii="Noto Sans Mono CJK SC" w:hAnsi="Noto Sans Mono CJK SC" w:eastAsia="Noto Sans Mono CJK SC"/>
                <w:sz w:val="15"/>
              </w:rPr>
              <w:t># C5/F5: Flatten -&gt; Dense(16*5*5 -&gt; 120, sigmoid)</w:t>
            </w:r>
          </w:p>
          <w:p>
            <w:pPr>
              <w:spacing w:after="0" w:line="240" w:lineRule="auto"/>
            </w:pPr>
            <w:r>
              <w:rPr>
                <w:rFonts w:ascii="Noto Sans Mono CJK SC" w:hAnsi="Noto Sans Mono CJK SC" w:eastAsia="Noto Sans Mono CJK SC"/>
                <w:sz w:val="15"/>
              </w:rPr>
              <w:t># F6: Dense(120 -&gt; 84, sigmoid)</w:t>
            </w:r>
          </w:p>
          <w:p>
            <w:pPr>
              <w:spacing w:after="0" w:line="240" w:lineRule="auto"/>
            </w:pPr>
            <w:r>
              <w:rPr>
                <w:rFonts w:ascii="Noto Sans Mono CJK SC" w:hAnsi="Noto Sans Mono CJK SC" w:eastAsia="Noto Sans Mono CJK SC"/>
                <w:sz w:val="15"/>
              </w:rPr>
              <w:t># Output: Dense(84 -&gt; 10) + Softmax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LeNet5Numpy:</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self.layers = [</w:t>
            </w:r>
          </w:p>
          <w:p>
            <w:pPr>
              <w:spacing w:after="0" w:line="240" w:lineRule="auto"/>
            </w:pPr>
            <w:r>
              <w:rPr>
                <w:rFonts w:ascii="Noto Sans Mono CJK SC" w:hAnsi="Noto Sans Mono CJK SC" w:eastAsia="Noto Sans Mono CJK SC"/>
                <w:sz w:val="15"/>
              </w:rPr>
              <w:t xml:space="preserve">            ConvLayer(1, 6, 5, 5, stride=1, pad=0, activation="sigmoid"),</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ConvLayer(6, 16, 5, 5, stride=1, pad=0, activation="sigmoid"),</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FlattenLayer(),</w:t>
            </w:r>
          </w:p>
          <w:p>
            <w:pPr>
              <w:spacing w:after="0" w:line="240" w:lineRule="auto"/>
            </w:pPr>
            <w:r>
              <w:rPr>
                <w:rFonts w:ascii="Noto Sans Mono CJK SC" w:hAnsi="Noto Sans Mono CJK SC" w:eastAsia="Noto Sans Mono CJK SC"/>
                <w:sz w:val="15"/>
              </w:rPr>
              <w:t xml:space="preserve">            DenseLayer(16 * 5 * 5, 120, activation="sigmoid"),</w:t>
            </w:r>
          </w:p>
          <w:p>
            <w:pPr>
              <w:spacing w:after="0" w:line="240" w:lineRule="auto"/>
            </w:pPr>
            <w:r>
              <w:rPr>
                <w:rFonts w:ascii="Noto Sans Mono CJK SC" w:hAnsi="Noto Sans Mono CJK SC" w:eastAsia="Noto Sans Mono CJK SC"/>
                <w:sz w:val="15"/>
              </w:rPr>
              <w:t xml:space="preserve">            DenseLayer(120, 84, activation="sigmoid"),</w:t>
            </w:r>
          </w:p>
          <w:p>
            <w:pPr>
              <w:spacing w:after="0" w:line="240" w:lineRule="auto"/>
            </w:pPr>
            <w:r>
              <w:rPr>
                <w:rFonts w:ascii="Noto Sans Mono CJK SC" w:hAnsi="Noto Sans Mono CJK SC" w:eastAsia="Noto Sans Mono CJK SC"/>
                <w:sz w:val="15"/>
              </w:rPr>
              <w:t xml:space="preserve">            DenseLayer(84, 10, activation="identity")</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t xml:space="preserve">        self.loss_layer = SoftmaxWithLoss()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predict_logits(self, x):</w:t>
            </w:r>
          </w:p>
          <w:p>
            <w:pPr>
              <w:spacing w:after="0" w:line="240" w:lineRule="auto"/>
            </w:pPr>
            <w:r>
              <w:rPr>
                <w:rFonts w:ascii="Noto Sans Mono CJK SC" w:hAnsi="Noto Sans Mono CJK SC" w:eastAsia="Noto Sans Mono CJK SC"/>
                <w:sz w:val="15"/>
              </w:rPr>
              <w:t xml:space="preserve">        # x 原始形状为 (B,1,28,28)，先填充为 (B,1,32,32)</w:t>
            </w:r>
          </w:p>
          <w:p>
            <w:pPr>
              <w:spacing w:after="0" w:line="240" w:lineRule="auto"/>
            </w:pPr>
            <w:r>
              <w:rPr>
                <w:rFonts w:ascii="Noto Sans Mono CJK SC" w:hAnsi="Noto Sans Mono CJK SC" w:eastAsia="Noto Sans Mono CJK SC"/>
                <w:sz w:val="15"/>
              </w:rPr>
              <w:t xml:space="preserve">        out = np.pad(x, [(0,0), (0,0), (2,2), (2,2)], mode="constant")</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out = layer.forward(out)</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loss(self, x, t):</w:t>
            </w:r>
          </w:p>
          <w:p>
            <w:pPr>
              <w:spacing w:after="0" w:line="240" w:lineRule="auto"/>
            </w:pPr>
            <w:r>
              <w:rPr>
                <w:rFonts w:ascii="Noto Sans Mono CJK SC" w:hAnsi="Noto Sans Mono CJK SC" w:eastAsia="Noto Sans Mono CJK SC"/>
                <w:sz w:val="15"/>
              </w:rPr>
              <w:t xml:space="preserve">        logits = self.predict_logits(x)</w:t>
            </w:r>
          </w:p>
          <w:p>
            <w:pPr>
              <w:spacing w:after="0" w:line="240" w:lineRule="auto"/>
            </w:pPr>
            <w:r>
              <w:rPr>
                <w:rFonts w:ascii="Noto Sans Mono CJK SC" w:hAnsi="Noto Sans Mono CJK SC" w:eastAsia="Noto Sans Mono CJK SC"/>
                <w:sz w:val="15"/>
              </w:rPr>
              <w:t xml:space="preserve">        return self.loss_layer.forward(logits, 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gradient(self, x, t):</w:t>
            </w:r>
          </w:p>
          <w:p>
            <w:pPr>
              <w:spacing w:after="0" w:line="240" w:lineRule="auto"/>
            </w:pPr>
            <w:r>
              <w:rPr>
                <w:rFonts w:ascii="Noto Sans Mono CJK SC" w:hAnsi="Noto Sans Mono CJK SC" w:eastAsia="Noto Sans Mono CJK SC"/>
                <w:sz w:val="15"/>
              </w:rPr>
              <w:t xml:space="preserve">        loss = self.loss(x, t)</w:t>
            </w:r>
          </w:p>
          <w:p>
            <w:pPr>
              <w:spacing w:after="0" w:line="240" w:lineRule="auto"/>
            </w:pPr>
            <w:r>
              <w:rPr>
                <w:rFonts w:ascii="Noto Sans Mono CJK SC" w:hAnsi="Noto Sans Mono CJK SC" w:eastAsia="Noto Sans Mono CJK SC"/>
                <w:sz w:val="15"/>
              </w:rPr>
              <w:t xml:space="preserve">        dout = self.loss_layer.backward()</w:t>
            </w:r>
          </w:p>
          <w:p>
            <w:pPr>
              <w:spacing w:after="0" w:line="240" w:lineRule="auto"/>
            </w:pPr>
            <w:r>
              <w:rPr>
                <w:rFonts w:ascii="Noto Sans Mono CJK SC" w:hAnsi="Noto Sans Mono CJK SC" w:eastAsia="Noto Sans Mono CJK SC"/>
                <w:sz w:val="15"/>
              </w:rPr>
              <w:t xml:space="preserve">        for layer in reversed(self.layers):</w:t>
            </w:r>
          </w:p>
          <w:p>
            <w:pPr>
              <w:spacing w:after="0" w:line="240" w:lineRule="auto"/>
            </w:pPr>
            <w:r>
              <w:rPr>
                <w:rFonts w:ascii="Noto Sans Mono CJK SC" w:hAnsi="Noto Sans Mono CJK SC" w:eastAsia="Noto Sans Mono CJK SC"/>
                <w:sz w:val="15"/>
              </w:rPr>
              <w:t xml:space="preserve">            dout = layer.backward(dout)</w:t>
            </w:r>
          </w:p>
          <w:p>
            <w:pPr>
              <w:spacing w:after="0" w:line="240" w:lineRule="auto"/>
            </w:pPr>
            <w:r>
              <w:rPr>
                <w:rFonts w:ascii="Noto Sans Mono CJK SC" w:hAnsi="Noto Sans Mono CJK SC" w:eastAsia="Noto Sans Mono CJK SC"/>
                <w:sz w:val="15"/>
              </w:rPr>
              <w:t xml:space="preserve">        # 第一层输入前进行了 padding，反传到原图时可裁去 pad 区域；训练参数不受影响。</w:t>
            </w:r>
          </w:p>
          <w:p>
            <w:pPr>
              <w:spacing w:after="0" w:line="240" w:lineRule="auto"/>
            </w:pPr>
            <w:r>
              <w:rPr>
                <w:rFonts w:ascii="Noto Sans Mono CJK SC" w:hAnsi="Noto Sans Mono CJK SC" w:eastAsia="Noto Sans Mono CJK SC"/>
                <w:sz w:val="15"/>
              </w:rPr>
              <w:t xml:space="preserve">        return 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layer.update(lr)</w:t>
            </w:r>
          </w:p>
        </w:tc>
      </w:tr>
    </w:tbl>
    <w:p>
      <w:pPr>
        <w:spacing w:line="300" w:lineRule="auto" w:after="60"/>
        <w:ind w:firstLine="420"/>
      </w:pPr>
      <w:r>
        <w:rPr>
          <w:rFonts w:ascii="宋体" w:hAnsi="宋体" w:eastAsia="宋体"/>
          <w:sz w:val="21"/>
        </w:rPr>
        <w:t>由于 LeNet-5 使用的是 28×28 MNIST 大数据集，训练样本量达到 60000 张、测试样本量达到 10000 张，完整训练耗时明显高于小数据集。本实验报告中给出了可复用的 NumPy 结构代码，实际运行时只需将 IDX/GZ 格式 MNIST 数据读取为 (B,1,28,28) 的张量，并调用与小数据集相同的训练循环即可。</w:t>
      </w:r>
    </w:p>
    <w:p>
      <w:pPr>
        <w:pStyle w:val="Heading1"/>
        <w:spacing w:before="120" w:after="80"/>
      </w:pPr>
      <w:r/>
      <w:r>
        <w:rPr>
          <w:rFonts w:ascii="黑体" w:hAnsi="黑体" w:eastAsia="黑体"/>
          <w:b/>
          <w:sz w:val="30"/>
        </w:rPr>
        <w:t>六、实验结论</w:t>
      </w:r>
    </w:p>
    <w:p>
      <w:pPr>
        <w:spacing w:line="300" w:lineRule="auto" w:after="60"/>
        <w:ind w:firstLine="420"/>
      </w:pPr>
      <w:r>
        <w:rPr>
          <w:rFonts w:ascii="宋体" w:hAnsi="宋体" w:eastAsia="宋体"/>
          <w:sz w:val="21"/>
        </w:rPr>
        <w:t>本实验按照 CNN 手写体数字识别流程，完成了 im2col、col2im、卷积层、最大池化层、全连接层、Softmax 输出层与 AdaGrad 优化算法的手写实现。实验结果表明，im2col 能够把卷积运算转化为高效的矩阵乘法，col2im 能够在反向传播中汇总重叠区域梯度；卷积层通过局部感受野和权值共享提取空间特征，池化层通过降采样降低特征维度并保留主要响应。</w:t>
      </w:r>
    </w:p>
    <w:p>
      <w:pPr>
        <w:spacing w:line="300" w:lineRule="auto" w:after="60"/>
        <w:ind w:firstLine="420"/>
      </w:pPr>
      <w:r>
        <w:rPr>
          <w:rFonts w:ascii="宋体" w:hAnsi="宋体" w:eastAsia="宋体"/>
          <w:sz w:val="21"/>
        </w:rPr>
        <w:t>在 sklearn digits 小数据集上，所构建的简单 CNN 最终获得约 97.78% 的测试准确率，说明该网络能够有效完成手写体数字识别任务。与传统全连接网络相比，CNN 更适合处理具有二维空间结构的图像数据，但其训练稳定性仍受学习率、批次大小、初始化方式和数据规模影响。</w:t>
      </w:r>
    </w:p>
    <w:p>
      <w:pPr>
        <w:pStyle w:val="Heading1"/>
        <w:spacing w:before="120" w:after="80"/>
      </w:pPr>
      <w:r/>
      <w:r>
        <w:rPr>
          <w:rFonts w:ascii="黑体" w:hAnsi="黑体" w:eastAsia="黑体"/>
          <w:b/>
          <w:sz w:val="30"/>
        </w:rPr>
        <w:t>附录 A：完整 Python 代码</w:t>
      </w:r>
    </w:p>
    <w:p>
      <w:pPr>
        <w:spacing w:line="300" w:lineRule="auto" w:after="60"/>
        <w:ind w:firstLine="420"/>
      </w:pPr>
      <w:r>
        <w:rPr>
          <w:rFonts w:ascii="宋体" w:hAnsi="宋体" w:eastAsia="宋体"/>
          <w:sz w:val="21"/>
        </w:rPr>
        <w:t>以下代码与随附文件 cnn_digit_numpy_experiment.py 内容一致，可在 Python 环境中直接运行。运行后会输出 im2col/col2im 示例结果、训练日志，并生成 loss_curve.png、accuracy_curve.png、confusion_matrix.png 和 sample_predictions.png。</w:t>
      </w:r>
    </w:p>
    <w:tbl>
      <w:tblPr>
        <w:tblW w:type="auto" w:w="0"/>
        <w:jc w:val="center"/>
        <w:tblLook w:firstColumn="1" w:firstRow="1" w:lastColumn="0" w:lastRow="0" w:noHBand="0" w:noVBand="1" w:val="04A0"/>
      </w:tblPr>
      <w:tblGrid>
        <w:gridCol w:w="9632"/>
      </w:tblGrid>
      <w:tr>
        <w:tc>
          <w:tcPr>
            <w:tcW w:type="dxa" w:w="9632"/>
            <w:shd w:fill="F2F2F2"/>
          </w:tcPr>
          <w:p>
            <w:pPr>
              <w:spacing w:after="0" w:line="240" w:lineRule="auto"/>
            </w:pPr>
            <w:r/>
            <w:r>
              <w:rPr>
                <w:rFonts w:ascii="Noto Sans Mono CJK SC" w:hAnsi="Noto Sans Mono CJK SC" w:eastAsia="Noto Sans Mono CJK SC"/>
                <w:sz w:val="15"/>
              </w:rPr>
              <w:t>"""</w:t>
            </w:r>
          </w:p>
          <w:p>
            <w:pPr>
              <w:spacing w:after="0" w:line="240" w:lineRule="auto"/>
            </w:pPr>
            <w:r>
              <w:rPr>
                <w:rFonts w:ascii="Noto Sans Mono CJK SC" w:hAnsi="Noto Sans Mono CJK SC" w:eastAsia="Noto Sans Mono CJK SC"/>
                <w:sz w:val="15"/>
              </w:rPr>
              <w:t>实验三：用 Python/Numpy 构建 CNN 实现手写体数字识别</w:t>
            </w:r>
          </w:p>
          <w:p>
            <w:pPr>
              <w:spacing w:after="0" w:line="240" w:lineRule="auto"/>
            </w:pPr>
            <w:r>
              <w:rPr>
                <w:rFonts w:ascii="Noto Sans Mono CJK SC" w:hAnsi="Noto Sans Mono CJK SC" w:eastAsia="Noto Sans Mono CJK SC"/>
                <w:sz w:val="15"/>
              </w:rPr>
              <w:t>说明：本代码不调用 PyTorch 等深度学习框架，卷积层、池化层、全连接层均手写实现。</w:t>
            </w:r>
          </w:p>
          <w:p>
            <w:pPr>
              <w:spacing w:after="0" w:line="240" w:lineRule="auto"/>
            </w:pPr>
            <w:r>
              <w:rPr>
                <w:rFonts w:ascii="Noto Sans Mono CJK SC" w:hAnsi="Noto Sans Mono CJK SC" w:eastAsia="Noto Sans Mono CJK SC"/>
                <w:sz w:val="15"/>
              </w:rPr>
              <w:t>小数据集部分使用 sklearn.datasets.load_digits()，图像大小为 8x8。</w:t>
            </w:r>
          </w:p>
          <w:p>
            <w:pPr>
              <w:spacing w:after="0" w:line="240" w:lineRule="auto"/>
            </w:pPr>
            <w:r>
              <w:rPr>
                <w:rFonts w:ascii="Noto Sans Mono CJK SC" w:hAnsi="Noto Sans Mono CJK SC" w:eastAsia="Noto Sans Mono CJK SC"/>
                <w:sz w:val="15"/>
              </w:rPr>
              <w: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import numpy as np</w:t>
            </w:r>
          </w:p>
          <w:p>
            <w:pPr>
              <w:spacing w:after="0" w:line="240" w:lineRule="auto"/>
            </w:pPr>
            <w:r>
              <w:rPr>
                <w:rFonts w:ascii="Noto Sans Mono CJK SC" w:hAnsi="Noto Sans Mono CJK SC" w:eastAsia="Noto Sans Mono CJK SC"/>
                <w:sz w:val="15"/>
              </w:rPr>
              <w:t>import matplotlib.pyplot as plt</w:t>
            </w:r>
          </w:p>
          <w:p>
            <w:pPr>
              <w:spacing w:after="0" w:line="240" w:lineRule="auto"/>
            </w:pPr>
            <w:r>
              <w:rPr>
                <w:rFonts w:ascii="Noto Sans Mono CJK SC" w:hAnsi="Noto Sans Mono CJK SC" w:eastAsia="Noto Sans Mono CJK SC"/>
                <w:sz w:val="15"/>
              </w:rPr>
              <w:t>from sklearn import datasets</w:t>
            </w:r>
          </w:p>
          <w:p>
            <w:pPr>
              <w:spacing w:after="0" w:line="240" w:lineRule="auto"/>
            </w:pPr>
            <w:r>
              <w:rPr>
                <w:rFonts w:ascii="Noto Sans Mono CJK SC" w:hAnsi="Noto Sans Mono CJK SC" w:eastAsia="Noto Sans Mono CJK SC"/>
                <w:sz w:val="15"/>
              </w:rPr>
              <w:t>from sklearn.model_selection import train_test_split</w:t>
            </w:r>
          </w:p>
          <w:p>
            <w:pPr>
              <w:spacing w:after="0" w:line="240" w:lineRule="auto"/>
            </w:pPr>
            <w:r>
              <w:rPr>
                <w:rFonts w:ascii="Noto Sans Mono CJK SC" w:hAnsi="Noto Sans Mono CJK SC" w:eastAsia="Noto Sans Mono CJK SC"/>
                <w:sz w:val="15"/>
              </w:rPr>
              <w:t>from sklearn.metrics import accuracy_score, confusion_matrix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np.random.seed(42)</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relu(x):</w:t>
            </w:r>
          </w:p>
          <w:p>
            <w:pPr>
              <w:spacing w:after="0" w:line="240" w:lineRule="auto"/>
            </w:pPr>
            <w:r>
              <w:rPr>
                <w:rFonts w:ascii="Noto Sans Mono CJK SC" w:hAnsi="Noto Sans Mono CJK SC" w:eastAsia="Noto Sans Mono CJK SC"/>
                <w:sz w:val="15"/>
              </w:rPr>
              <w:t xml:space="preserve">    return np.maximum(0, 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relu_grad(x):</w:t>
            </w:r>
          </w:p>
          <w:p>
            <w:pPr>
              <w:spacing w:after="0" w:line="240" w:lineRule="auto"/>
            </w:pPr>
            <w:r>
              <w:rPr>
                <w:rFonts w:ascii="Noto Sans Mono CJK SC" w:hAnsi="Noto Sans Mono CJK SC" w:eastAsia="Noto Sans Mono CJK SC"/>
                <w:sz w:val="15"/>
              </w:rPr>
              <w:t xml:space="preserve">    return (x &gt; 0).astype(np.float64)</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sigmoid(x):</w:t>
            </w:r>
          </w:p>
          <w:p>
            <w:pPr>
              <w:spacing w:after="0" w:line="240" w:lineRule="auto"/>
            </w:pPr>
            <w:r>
              <w:rPr>
                <w:rFonts w:ascii="Noto Sans Mono CJK SC" w:hAnsi="Noto Sans Mono CJK SC" w:eastAsia="Noto Sans Mono CJK SC"/>
                <w:sz w:val="15"/>
              </w:rPr>
              <w:t xml:space="preserve">    x = np.clip(x, -50, 50)</w:t>
            </w:r>
          </w:p>
          <w:p>
            <w:pPr>
              <w:spacing w:after="0" w:line="240" w:lineRule="auto"/>
            </w:pPr>
            <w:r>
              <w:rPr>
                <w:rFonts w:ascii="Noto Sans Mono CJK SC" w:hAnsi="Noto Sans Mono CJK SC" w:eastAsia="Noto Sans Mono CJK SC"/>
                <w:sz w:val="15"/>
              </w:rPr>
              <w:t xml:space="preserve">    return 1.0 / (1.0 + np.exp(-x))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sigmoid_grad(y):</w:t>
            </w:r>
          </w:p>
          <w:p>
            <w:pPr>
              <w:spacing w:after="0" w:line="240" w:lineRule="auto"/>
            </w:pPr>
            <w:r>
              <w:rPr>
                <w:rFonts w:ascii="Noto Sans Mono CJK SC" w:hAnsi="Noto Sans Mono CJK SC" w:eastAsia="Noto Sans Mono CJK SC"/>
                <w:sz w:val="15"/>
              </w:rPr>
              <w:t xml:space="preserve">    return y * (1.0 - y)</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softmax(x):</w:t>
            </w:r>
          </w:p>
          <w:p>
            <w:pPr>
              <w:spacing w:after="0" w:line="240" w:lineRule="auto"/>
            </w:pPr>
            <w:r>
              <w:rPr>
                <w:rFonts w:ascii="Noto Sans Mono CJK SC" w:hAnsi="Noto Sans Mono CJK SC" w:eastAsia="Noto Sans Mono CJK SC"/>
                <w:sz w:val="15"/>
              </w:rPr>
              <w:t xml:space="preserve">    x = x - np.max(x, axis=1, keepdims=True)</w:t>
            </w:r>
          </w:p>
          <w:p>
            <w:pPr>
              <w:spacing w:after="0" w:line="240" w:lineRule="auto"/>
            </w:pPr>
            <w:r>
              <w:rPr>
                <w:rFonts w:ascii="Noto Sans Mono CJK SC" w:hAnsi="Noto Sans Mono CJK SC" w:eastAsia="Noto Sans Mono CJK SC"/>
                <w:sz w:val="15"/>
              </w:rPr>
              <w:t xml:space="preserve">    exp_x = np.exp(x)</w:t>
            </w:r>
          </w:p>
          <w:p>
            <w:pPr>
              <w:spacing w:after="0" w:line="240" w:lineRule="auto"/>
            </w:pPr>
            <w:r>
              <w:rPr>
                <w:rFonts w:ascii="Noto Sans Mono CJK SC" w:hAnsi="Noto Sans Mono CJK SC" w:eastAsia="Noto Sans Mono CJK SC"/>
                <w:sz w:val="15"/>
              </w:rPr>
              <w:t xml:space="preserve">    return exp_x / np.sum(exp_x, axis=1, keepdims=True)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cross_entropy(y_pred, y_true):</w:t>
            </w:r>
          </w:p>
          <w:p>
            <w:pPr>
              <w:spacing w:after="0" w:line="240" w:lineRule="auto"/>
            </w:pPr>
            <w:r>
              <w:rPr>
                <w:rFonts w:ascii="Noto Sans Mono CJK SC" w:hAnsi="Noto Sans Mono CJK SC" w:eastAsia="Noto Sans Mono CJK SC"/>
                <w:sz w:val="15"/>
              </w:rPr>
              <w:t xml:space="preserve">    eps = 1e-12</w:t>
            </w:r>
          </w:p>
          <w:p>
            <w:pPr>
              <w:spacing w:after="0" w:line="240" w:lineRule="auto"/>
            </w:pPr>
            <w:r>
              <w:rPr>
                <w:rFonts w:ascii="Noto Sans Mono CJK SC" w:hAnsi="Noto Sans Mono CJK SC" w:eastAsia="Noto Sans Mono CJK SC"/>
                <w:sz w:val="15"/>
              </w:rPr>
              <w:t xml:space="preserve">    return -np.mean(np.sum(y_true * np.log(y_pred + eps), axis=1))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one_hot(y, num_classes=10):</w:t>
            </w:r>
          </w:p>
          <w:p>
            <w:pPr>
              <w:spacing w:after="0" w:line="240" w:lineRule="auto"/>
            </w:pPr>
            <w:r>
              <w:rPr>
                <w:rFonts w:ascii="Noto Sans Mono CJK SC" w:hAnsi="Noto Sans Mono CJK SC" w:eastAsia="Noto Sans Mono CJK SC"/>
                <w:sz w:val="15"/>
              </w:rPr>
              <w:t xml:space="preserve">    out = np.zeros((len(y), num_classes), dtype=np.float64)</w:t>
            </w:r>
          </w:p>
          <w:p>
            <w:pPr>
              <w:spacing w:after="0" w:line="240" w:lineRule="auto"/>
            </w:pPr>
            <w:r>
              <w:rPr>
                <w:rFonts w:ascii="Noto Sans Mono CJK SC" w:hAnsi="Noto Sans Mono CJK SC" w:eastAsia="Noto Sans Mono CJK SC"/>
                <w:sz w:val="15"/>
              </w:rPr>
              <w:t xml:space="preserve">    out[np.arange(len(y)), y] = 1.0</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im2col(input_data, filter_h, filter_w, stride=1, pad=0):</w:t>
            </w:r>
          </w:p>
          <w:p>
            <w:pPr>
              <w:spacing w:after="0" w:line="240" w:lineRule="auto"/>
            </w:pPr>
            <w:r>
              <w:rPr>
                <w:rFonts w:ascii="Noto Sans Mono CJK SC" w:hAnsi="Noto Sans Mono CJK SC" w:eastAsia="Noto Sans Mono CJK SC"/>
                <w:sz w:val="15"/>
              </w:rPr>
              <w:t xml:space="preserve">    """将四维图像张量 (B,C,H,W) 转换为二维矩阵。"""</w:t>
            </w:r>
          </w:p>
          <w:p>
            <w:pPr>
              <w:spacing w:after="0" w:line="240" w:lineRule="auto"/>
            </w:pPr>
            <w:r>
              <w:rPr>
                <w:rFonts w:ascii="Noto Sans Mono CJK SC" w:hAnsi="Noto Sans Mono CJK SC" w:eastAsia="Noto Sans Mono CJK SC"/>
                <w:sz w:val="15"/>
              </w:rPr>
              <w:t xml:space="preserve">    B, C, H, W = input_data.shape</w:t>
            </w:r>
          </w:p>
          <w:p>
            <w:pPr>
              <w:spacing w:after="0" w:line="240" w:lineRule="auto"/>
            </w:pPr>
            <w:r>
              <w:rPr>
                <w:rFonts w:ascii="Noto Sans Mono CJK SC" w:hAnsi="Noto Sans Mono CJK SC" w:eastAsia="Noto Sans Mono CJK SC"/>
                <w:sz w:val="15"/>
              </w:rPr>
              <w:t xml:space="preserve">    out_h = (H + 2 * pad - filter_h) // stride + 1</w:t>
            </w:r>
          </w:p>
          <w:p>
            <w:pPr>
              <w:spacing w:after="0" w:line="240" w:lineRule="auto"/>
            </w:pPr>
            <w:r>
              <w:rPr>
                <w:rFonts w:ascii="Noto Sans Mono CJK SC" w:hAnsi="Noto Sans Mono CJK SC" w:eastAsia="Noto Sans Mono CJK SC"/>
                <w:sz w:val="15"/>
              </w:rPr>
              <w:t xml:space="preserve">    out_w = (W + 2 * pad - filter_w) // stride + 1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img = np.pad(input_data, [(0, 0), (0, 0), (pad, pad), (pad, pad)], mode="constant")</w:t>
            </w:r>
          </w:p>
          <w:p>
            <w:pPr>
              <w:spacing w:after="0" w:line="240" w:lineRule="auto"/>
            </w:pPr>
            <w:r>
              <w:rPr>
                <w:rFonts w:ascii="Noto Sans Mono CJK SC" w:hAnsi="Noto Sans Mono CJK SC" w:eastAsia="Noto Sans Mono CJK SC"/>
                <w:sz w:val="15"/>
              </w:rPr>
              <w:t xml:space="preserve">    col = np.zeros((B, C, filter_h, filter_w, out_h, out_w), dtype=input_data.dtype)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for y in range(filter_h):</w:t>
            </w:r>
          </w:p>
          <w:p>
            <w:pPr>
              <w:spacing w:after="0" w:line="240" w:lineRule="auto"/>
            </w:pPr>
            <w:r>
              <w:rPr>
                <w:rFonts w:ascii="Noto Sans Mono CJK SC" w:hAnsi="Noto Sans Mono CJK SC" w:eastAsia="Noto Sans Mono CJK SC"/>
                <w:sz w:val="15"/>
              </w:rPr>
              <w:t xml:space="preserve">        y_max = y + stride * out_h</w:t>
            </w:r>
          </w:p>
          <w:p>
            <w:pPr>
              <w:spacing w:after="0" w:line="240" w:lineRule="auto"/>
            </w:pPr>
            <w:r>
              <w:rPr>
                <w:rFonts w:ascii="Noto Sans Mono CJK SC" w:hAnsi="Noto Sans Mono CJK SC" w:eastAsia="Noto Sans Mono CJK SC"/>
                <w:sz w:val="15"/>
              </w:rPr>
              <w:t xml:space="preserve">        for x in range(filter_w):</w:t>
            </w:r>
          </w:p>
          <w:p>
            <w:pPr>
              <w:spacing w:after="0" w:line="240" w:lineRule="auto"/>
            </w:pPr>
            <w:r>
              <w:rPr>
                <w:rFonts w:ascii="Noto Sans Mono CJK SC" w:hAnsi="Noto Sans Mono CJK SC" w:eastAsia="Noto Sans Mono CJK SC"/>
                <w:sz w:val="15"/>
              </w:rPr>
              <w:t xml:space="preserve">            x_max = x + stride * out_w</w:t>
            </w:r>
          </w:p>
          <w:p>
            <w:pPr>
              <w:spacing w:after="0" w:line="240" w:lineRule="auto"/>
            </w:pPr>
            <w:r>
              <w:rPr>
                <w:rFonts w:ascii="Noto Sans Mono CJK SC" w:hAnsi="Noto Sans Mono CJK SC" w:eastAsia="Noto Sans Mono CJK SC"/>
                <w:sz w:val="15"/>
              </w:rPr>
              <w:t xml:space="preserve">            col[:, :, y, x, :, :] = img[:, :, y:y_max:stride, x:x_max:stride]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col = col.transpose(0, 4, 5, 1, 2, 3).reshape(B * out_h * out_w, -1)</w:t>
            </w:r>
          </w:p>
          <w:p>
            <w:pPr>
              <w:spacing w:after="0" w:line="240" w:lineRule="auto"/>
            </w:pPr>
            <w:r>
              <w:rPr>
                <w:rFonts w:ascii="Noto Sans Mono CJK SC" w:hAnsi="Noto Sans Mono CJK SC" w:eastAsia="Noto Sans Mono CJK SC"/>
                <w:sz w:val="15"/>
              </w:rPr>
              <w:t xml:space="preserve">    return col</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col2im(col, input_shape, filter_h, filter_w, stride=1, pad=0):</w:t>
            </w:r>
          </w:p>
          <w:p>
            <w:pPr>
              <w:spacing w:after="0" w:line="240" w:lineRule="auto"/>
            </w:pPr>
            <w:r>
              <w:rPr>
                <w:rFonts w:ascii="Noto Sans Mono CJK SC" w:hAnsi="Noto Sans Mono CJK SC" w:eastAsia="Noto Sans Mono CJK SC"/>
                <w:sz w:val="15"/>
              </w:rPr>
              <w:t xml:space="preserve">    """将 im2col 得到的二维矩阵恢复为四维图像张量。重叠区域采用累加。"""</w:t>
            </w:r>
          </w:p>
          <w:p>
            <w:pPr>
              <w:spacing w:after="0" w:line="240" w:lineRule="auto"/>
            </w:pPr>
            <w:r>
              <w:rPr>
                <w:rFonts w:ascii="Noto Sans Mono CJK SC" w:hAnsi="Noto Sans Mono CJK SC" w:eastAsia="Noto Sans Mono CJK SC"/>
                <w:sz w:val="15"/>
              </w:rPr>
              <w:t xml:space="preserve">    B, C, H, W = input_shape</w:t>
            </w:r>
          </w:p>
          <w:p>
            <w:pPr>
              <w:spacing w:after="0" w:line="240" w:lineRule="auto"/>
            </w:pPr>
            <w:r>
              <w:rPr>
                <w:rFonts w:ascii="Noto Sans Mono CJK SC" w:hAnsi="Noto Sans Mono CJK SC" w:eastAsia="Noto Sans Mono CJK SC"/>
                <w:sz w:val="15"/>
              </w:rPr>
              <w:t xml:space="preserve">    out_h = (H + 2 * pad - filter_h) // stride + 1</w:t>
            </w:r>
          </w:p>
          <w:p>
            <w:pPr>
              <w:spacing w:after="0" w:line="240" w:lineRule="auto"/>
            </w:pPr>
            <w:r>
              <w:rPr>
                <w:rFonts w:ascii="Noto Sans Mono CJK SC" w:hAnsi="Noto Sans Mono CJK SC" w:eastAsia="Noto Sans Mono CJK SC"/>
                <w:sz w:val="15"/>
              </w:rPr>
              <w:t xml:space="preserve">    out_w = (W + 2 * pad - filter_w) // stride + 1</w:t>
            </w:r>
          </w:p>
          <w:p>
            <w:pPr>
              <w:spacing w:after="0" w:line="240" w:lineRule="auto"/>
            </w:pPr>
            <w:r>
              <w:rPr>
                <w:rFonts w:ascii="Noto Sans Mono CJK SC" w:hAnsi="Noto Sans Mono CJK SC" w:eastAsia="Noto Sans Mono CJK SC"/>
                <w:sz w:val="15"/>
              </w:rPr>
              <w:t xml:space="preserve">    col = col.reshape(B, out_h, out_w, C, filter_h, filter_w).transpose(0, 3, 4, 5, 1, 2)</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img = np.zeros((B, C, H + 2 * pad + stride - 1, W + 2 * pad + stride - 1), dtype=col.dtype)</w:t>
            </w:r>
          </w:p>
          <w:p>
            <w:pPr>
              <w:spacing w:after="0" w:line="240" w:lineRule="auto"/>
            </w:pPr>
            <w:r>
              <w:rPr>
                <w:rFonts w:ascii="Noto Sans Mono CJK SC" w:hAnsi="Noto Sans Mono CJK SC" w:eastAsia="Noto Sans Mono CJK SC"/>
                <w:sz w:val="15"/>
              </w:rPr>
              <w:t xml:space="preserve">    for y in range(filter_h):</w:t>
            </w:r>
          </w:p>
          <w:p>
            <w:pPr>
              <w:spacing w:after="0" w:line="240" w:lineRule="auto"/>
            </w:pPr>
            <w:r>
              <w:rPr>
                <w:rFonts w:ascii="Noto Sans Mono CJK SC" w:hAnsi="Noto Sans Mono CJK SC" w:eastAsia="Noto Sans Mono CJK SC"/>
                <w:sz w:val="15"/>
              </w:rPr>
              <w:t xml:space="preserve">        y_max = y + stride * out_h</w:t>
            </w:r>
          </w:p>
          <w:p>
            <w:pPr>
              <w:spacing w:after="0" w:line="240" w:lineRule="auto"/>
            </w:pPr>
            <w:r>
              <w:rPr>
                <w:rFonts w:ascii="Noto Sans Mono CJK SC" w:hAnsi="Noto Sans Mono CJK SC" w:eastAsia="Noto Sans Mono CJK SC"/>
                <w:sz w:val="15"/>
              </w:rPr>
              <w:t xml:space="preserve">        for x in range(filter_w):</w:t>
            </w:r>
          </w:p>
          <w:p>
            <w:pPr>
              <w:spacing w:after="0" w:line="240" w:lineRule="auto"/>
            </w:pPr>
            <w:r>
              <w:rPr>
                <w:rFonts w:ascii="Noto Sans Mono CJK SC" w:hAnsi="Noto Sans Mono CJK SC" w:eastAsia="Noto Sans Mono CJK SC"/>
                <w:sz w:val="15"/>
              </w:rPr>
              <w:t xml:space="preserve">            x_max = x + stride * out_w</w:t>
            </w:r>
          </w:p>
          <w:p>
            <w:pPr>
              <w:spacing w:after="0" w:line="240" w:lineRule="auto"/>
            </w:pPr>
            <w:r>
              <w:rPr>
                <w:rFonts w:ascii="Noto Sans Mono CJK SC" w:hAnsi="Noto Sans Mono CJK SC" w:eastAsia="Noto Sans Mono CJK SC"/>
                <w:sz w:val="15"/>
              </w:rPr>
              <w:t xml:space="preserve">            img[:, :, y:y_max:stride, x:x_max:stride] += col[:, :, y, x, :, :]</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return img[:, :, pad:H + pad, pad:W + pad]</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AdaGradParam:</w:t>
            </w:r>
          </w:p>
          <w:p>
            <w:pPr>
              <w:spacing w:after="0" w:line="240" w:lineRule="auto"/>
            </w:pPr>
            <w:r>
              <w:rPr>
                <w:rFonts w:ascii="Noto Sans Mono CJK SC" w:hAnsi="Noto Sans Mono CJK SC" w:eastAsia="Noto Sans Mono CJK SC"/>
                <w:sz w:val="15"/>
              </w:rPr>
              <w:t xml:space="preserve">    """AdaGrad 参数更新器，用于保存每个参数的历史平方梯度。"""</w:t>
            </w:r>
          </w:p>
          <w:p>
            <w:pPr>
              <w:spacing w:after="0" w:line="240" w:lineRule="auto"/>
            </w:pPr>
            <w:r>
              <w:rPr>
                <w:rFonts w:ascii="Noto Sans Mono CJK SC" w:hAnsi="Noto Sans Mono CJK SC" w:eastAsia="Noto Sans Mono CJK SC"/>
                <w:sz w:val="15"/>
              </w:rPr>
              <w:t xml:space="preserve">    def __init__(self, param):</w:t>
            </w:r>
          </w:p>
          <w:p>
            <w:pPr>
              <w:spacing w:after="0" w:line="240" w:lineRule="auto"/>
            </w:pPr>
            <w:r>
              <w:rPr>
                <w:rFonts w:ascii="Noto Sans Mono CJK SC" w:hAnsi="Noto Sans Mono CJK SC" w:eastAsia="Noto Sans Mono CJK SC"/>
                <w:sz w:val="15"/>
              </w:rPr>
              <w:t xml:space="preserve">        self.param = param</w:t>
            </w:r>
          </w:p>
          <w:p>
            <w:pPr>
              <w:spacing w:after="0" w:line="240" w:lineRule="auto"/>
            </w:pPr>
            <w:r>
              <w:rPr>
                <w:rFonts w:ascii="Noto Sans Mono CJK SC" w:hAnsi="Noto Sans Mono CJK SC" w:eastAsia="Noto Sans Mono CJK SC"/>
                <w:sz w:val="15"/>
              </w:rPr>
              <w:t xml:space="preserve">        self.h = np.zeros_like(param) + 1e-8</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grad, lr):</w:t>
            </w:r>
          </w:p>
          <w:p>
            <w:pPr>
              <w:spacing w:after="0" w:line="240" w:lineRule="auto"/>
            </w:pPr>
            <w:r>
              <w:rPr>
                <w:rFonts w:ascii="Noto Sans Mono CJK SC" w:hAnsi="Noto Sans Mono CJK SC" w:eastAsia="Noto Sans Mono CJK SC"/>
                <w:sz w:val="15"/>
              </w:rPr>
              <w:t xml:space="preserve">        self.h += grad * grad</w:t>
            </w:r>
          </w:p>
          <w:p>
            <w:pPr>
              <w:spacing w:after="0" w:line="240" w:lineRule="auto"/>
            </w:pPr>
            <w:r>
              <w:rPr>
                <w:rFonts w:ascii="Noto Sans Mono CJK SC" w:hAnsi="Noto Sans Mono CJK SC" w:eastAsia="Noto Sans Mono CJK SC"/>
                <w:sz w:val="15"/>
              </w:rPr>
              <w:t xml:space="preserve">        self.param -= lr * grad / np.sqrt(self.h)</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ConvLayer:</w:t>
            </w:r>
          </w:p>
          <w:p>
            <w:pPr>
              <w:spacing w:after="0" w:line="240" w:lineRule="auto"/>
            </w:pPr>
            <w:r>
              <w:rPr>
                <w:rFonts w:ascii="Noto Sans Mono CJK SC" w:hAnsi="Noto Sans Mono CJK SC" w:eastAsia="Noto Sans Mono CJK SC"/>
                <w:sz w:val="15"/>
              </w:rPr>
              <w:t xml:space="preserve">    """卷积层：im2col 正向传播，col2im 反向传播。"""</w:t>
            </w:r>
          </w:p>
          <w:p>
            <w:pPr>
              <w:spacing w:after="0" w:line="240" w:lineRule="auto"/>
            </w:pPr>
            <w:r>
              <w:rPr>
                <w:rFonts w:ascii="Noto Sans Mono CJK SC" w:hAnsi="Noto Sans Mono CJK SC" w:eastAsia="Noto Sans Mono CJK SC"/>
                <w:sz w:val="15"/>
              </w:rPr>
              <w:t xml:space="preserve">    def __init__(self, in_channels, out_channels, filter_h, filter_w, stride=1, pad=0, activation="relu"):</w:t>
            </w:r>
          </w:p>
          <w:p>
            <w:pPr>
              <w:spacing w:after="0" w:line="240" w:lineRule="auto"/>
            </w:pPr>
            <w:r>
              <w:rPr>
                <w:rFonts w:ascii="Noto Sans Mono CJK SC" w:hAnsi="Noto Sans Mono CJK SC" w:eastAsia="Noto Sans Mono CJK SC"/>
                <w:sz w:val="15"/>
              </w:rPr>
              <w:t xml:space="preserve">        scale = np.sqrt(2.0 / (in_channels * filter_h * filter_w))</w:t>
            </w:r>
          </w:p>
          <w:p>
            <w:pPr>
              <w:spacing w:after="0" w:line="240" w:lineRule="auto"/>
            </w:pPr>
            <w:r>
              <w:rPr>
                <w:rFonts w:ascii="Noto Sans Mono CJK SC" w:hAnsi="Noto Sans Mono CJK SC" w:eastAsia="Noto Sans Mono CJK SC"/>
                <w:sz w:val="15"/>
              </w:rPr>
              <w:t xml:space="preserve">        self.W = np.random.randn(out_channels, in_channels, filter_h, filter_w) * scale</w:t>
            </w:r>
          </w:p>
          <w:p>
            <w:pPr>
              <w:spacing w:after="0" w:line="240" w:lineRule="auto"/>
            </w:pPr>
            <w:r>
              <w:rPr>
                <w:rFonts w:ascii="Noto Sans Mono CJK SC" w:hAnsi="Noto Sans Mono CJK SC" w:eastAsia="Noto Sans Mono CJK SC"/>
                <w:sz w:val="15"/>
              </w:rPr>
              <w:t xml:space="preserve">        self.b = np.zeros(out_channels)</w:t>
            </w:r>
          </w:p>
          <w:p>
            <w:pPr>
              <w:spacing w:after="0" w:line="240" w:lineRule="auto"/>
            </w:pPr>
            <w:r>
              <w:rPr>
                <w:rFonts w:ascii="Noto Sans Mono CJK SC" w:hAnsi="Noto Sans Mono CJK SC" w:eastAsia="Noto Sans Mono CJK SC"/>
                <w:sz w:val="15"/>
              </w:rPr>
              <w:t xml:space="preserve">        self.stride = stride</w:t>
            </w:r>
          </w:p>
          <w:p>
            <w:pPr>
              <w:spacing w:after="0" w:line="240" w:lineRule="auto"/>
            </w:pPr>
            <w:r>
              <w:rPr>
                <w:rFonts w:ascii="Noto Sans Mono CJK SC" w:hAnsi="Noto Sans Mono CJK SC" w:eastAsia="Noto Sans Mono CJK SC"/>
                <w:sz w:val="15"/>
              </w:rPr>
              <w:t xml:space="preserve">        self.pad = pad</w:t>
            </w:r>
          </w:p>
          <w:p>
            <w:pPr>
              <w:spacing w:after="0" w:line="240" w:lineRule="auto"/>
            </w:pPr>
            <w:r>
              <w:rPr>
                <w:rFonts w:ascii="Noto Sans Mono CJK SC" w:hAnsi="Noto Sans Mono CJK SC" w:eastAsia="Noto Sans Mono CJK SC"/>
                <w:sz w:val="15"/>
              </w:rPr>
              <w:t xml:space="preserve">        self.activation = activation</w:t>
            </w:r>
          </w:p>
          <w:p>
            <w:pPr>
              <w:spacing w:after="0" w:line="240" w:lineRule="auto"/>
            </w:pPr>
            <w:r>
              <w:rPr>
                <w:rFonts w:ascii="Noto Sans Mono CJK SC" w:hAnsi="Noto Sans Mono CJK SC" w:eastAsia="Noto Sans Mono CJK SC"/>
                <w:sz w:val="15"/>
              </w:rPr>
              <w:t xml:space="preserve">        self.opt_W = AdaGradParam(self.W)</w:t>
            </w:r>
          </w:p>
          <w:p>
            <w:pPr>
              <w:spacing w:after="0" w:line="240" w:lineRule="auto"/>
            </w:pPr>
            <w:r>
              <w:rPr>
                <w:rFonts w:ascii="Noto Sans Mono CJK SC" w:hAnsi="Noto Sans Mono CJK SC" w:eastAsia="Noto Sans Mono CJK SC"/>
                <w:sz w:val="15"/>
              </w:rPr>
              <w:t xml:space="preserve">        self.opt_b = AdaGradParam(self.b)</w:t>
            </w:r>
          </w:p>
          <w:p>
            <w:pPr>
              <w:spacing w:after="0" w:line="240" w:lineRule="auto"/>
            </w:pPr>
            <w:r>
              <w:rPr>
                <w:rFonts w:ascii="Noto Sans Mono CJK SC" w:hAnsi="Noto Sans Mono CJK SC" w:eastAsia="Noto Sans Mono CJK SC"/>
                <w:sz w:val="15"/>
              </w:rPr>
              <w:t xml:space="preserve">        self.x = None</w:t>
            </w:r>
          </w:p>
          <w:p>
            <w:pPr>
              <w:spacing w:after="0" w:line="240" w:lineRule="auto"/>
            </w:pPr>
            <w:r>
              <w:rPr>
                <w:rFonts w:ascii="Noto Sans Mono CJK SC" w:hAnsi="Noto Sans Mono CJK SC" w:eastAsia="Noto Sans Mono CJK SC"/>
                <w:sz w:val="15"/>
              </w:rPr>
              <w:t xml:space="preserve">        self.col = None</w:t>
            </w:r>
          </w:p>
          <w:p>
            <w:pPr>
              <w:spacing w:after="0" w:line="240" w:lineRule="auto"/>
            </w:pPr>
            <w:r>
              <w:rPr>
                <w:rFonts w:ascii="Noto Sans Mono CJK SC" w:hAnsi="Noto Sans Mono CJK SC" w:eastAsia="Noto Sans Mono CJK SC"/>
                <w:sz w:val="15"/>
              </w:rPr>
              <w:t xml:space="preserve">        self.col_W = None</w:t>
            </w:r>
          </w:p>
          <w:p>
            <w:pPr>
              <w:spacing w:after="0" w:line="240" w:lineRule="auto"/>
            </w:pPr>
            <w:r>
              <w:rPr>
                <w:rFonts w:ascii="Noto Sans Mono CJK SC" w:hAnsi="Noto Sans Mono CJK SC" w:eastAsia="Noto Sans Mono CJK SC"/>
                <w:sz w:val="15"/>
              </w:rPr>
              <w:t xml:space="preserve">        self.u = None</w:t>
            </w:r>
          </w:p>
          <w:p>
            <w:pPr>
              <w:spacing w:after="0" w:line="240" w:lineRule="auto"/>
            </w:pPr>
            <w:r>
              <w:rPr>
                <w:rFonts w:ascii="Noto Sans Mono CJK SC" w:hAnsi="Noto Sans Mono CJK SC" w:eastAsia="Noto Sans Mono CJK SC"/>
                <w:sz w:val="15"/>
              </w:rPr>
              <w:t xml:space="preserve">        self.out = None</w:t>
            </w:r>
          </w:p>
          <w:p>
            <w:pPr>
              <w:spacing w:after="0" w:line="240" w:lineRule="auto"/>
            </w:pPr>
            <w:r>
              <w:rPr>
                <w:rFonts w:ascii="Noto Sans Mono CJK SC" w:hAnsi="Noto Sans Mono CJK SC" w:eastAsia="Noto Sans Mono CJK SC"/>
                <w:sz w:val="15"/>
              </w:rPr>
              <w:t xml:space="preserve">        self.dW = None</w:t>
            </w:r>
          </w:p>
          <w:p>
            <w:pPr>
              <w:spacing w:after="0" w:line="240" w:lineRule="auto"/>
            </w:pPr>
            <w:r>
              <w:rPr>
                <w:rFonts w:ascii="Noto Sans Mono CJK SC" w:hAnsi="Noto Sans Mono CJK SC" w:eastAsia="Noto Sans Mono CJK SC"/>
                <w:sz w:val="15"/>
              </w:rPr>
              <w:t xml:space="preserve">        self.db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M, C, FH, FW = self.W.shape</w:t>
            </w:r>
          </w:p>
          <w:p>
            <w:pPr>
              <w:spacing w:after="0" w:line="240" w:lineRule="auto"/>
            </w:pPr>
            <w:r>
              <w:rPr>
                <w:rFonts w:ascii="Noto Sans Mono CJK SC" w:hAnsi="Noto Sans Mono CJK SC" w:eastAsia="Noto Sans Mono CJK SC"/>
                <w:sz w:val="15"/>
              </w:rPr>
              <w:t xml:space="preserve">        B, _, H, W = x.shape</w:t>
            </w:r>
          </w:p>
          <w:p>
            <w:pPr>
              <w:spacing w:after="0" w:line="240" w:lineRule="auto"/>
            </w:pPr>
            <w:r>
              <w:rPr>
                <w:rFonts w:ascii="Noto Sans Mono CJK SC" w:hAnsi="Noto Sans Mono CJK SC" w:eastAsia="Noto Sans Mono CJK SC"/>
                <w:sz w:val="15"/>
              </w:rPr>
              <w:t xml:space="preserve">        out_h = (H + 2 * self.pad - FH) // self.stride + 1</w:t>
            </w:r>
          </w:p>
          <w:p>
            <w:pPr>
              <w:spacing w:after="0" w:line="240" w:lineRule="auto"/>
            </w:pPr>
            <w:r>
              <w:rPr>
                <w:rFonts w:ascii="Noto Sans Mono CJK SC" w:hAnsi="Noto Sans Mono CJK SC" w:eastAsia="Noto Sans Mono CJK SC"/>
                <w:sz w:val="15"/>
              </w:rPr>
              <w:t xml:space="preserve">        out_w = (W + 2 * self.pad - FW) // self.stride + 1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self.x = x</w:t>
            </w:r>
          </w:p>
          <w:p>
            <w:pPr>
              <w:spacing w:after="0" w:line="240" w:lineRule="auto"/>
            </w:pPr>
            <w:r>
              <w:rPr>
                <w:rFonts w:ascii="Noto Sans Mono CJK SC" w:hAnsi="Noto Sans Mono CJK SC" w:eastAsia="Noto Sans Mono CJK SC"/>
                <w:sz w:val="15"/>
              </w:rPr>
              <w:t xml:space="preserve">        self.col = im2col(x, FH, FW, self.stride, self.pad)</w:t>
            </w:r>
          </w:p>
          <w:p>
            <w:pPr>
              <w:spacing w:after="0" w:line="240" w:lineRule="auto"/>
            </w:pPr>
            <w:r>
              <w:rPr>
                <w:rFonts w:ascii="Noto Sans Mono CJK SC" w:hAnsi="Noto Sans Mono CJK SC" w:eastAsia="Noto Sans Mono CJK SC"/>
                <w:sz w:val="15"/>
              </w:rPr>
              <w:t xml:space="preserve">        self.col_W = self.W.reshape(M, -1).T</w:t>
            </w:r>
          </w:p>
          <w:p>
            <w:pPr>
              <w:spacing w:after="0" w:line="240" w:lineRule="auto"/>
            </w:pPr>
            <w:r>
              <w:rPr>
                <w:rFonts w:ascii="Noto Sans Mono CJK SC" w:hAnsi="Noto Sans Mono CJK SC" w:eastAsia="Noto Sans Mono CJK SC"/>
                <w:sz w:val="15"/>
              </w:rPr>
              <w:t xml:space="preserve">        out = np.dot(self.col, self.col_W) + self.b</w:t>
            </w:r>
          </w:p>
          <w:p>
            <w:pPr>
              <w:spacing w:after="0" w:line="240" w:lineRule="auto"/>
            </w:pPr>
            <w:r>
              <w:rPr>
                <w:rFonts w:ascii="Noto Sans Mono CJK SC" w:hAnsi="Noto Sans Mono CJK SC" w:eastAsia="Noto Sans Mono CJK SC"/>
                <w:sz w:val="15"/>
              </w:rPr>
              <w:t xml:space="preserve">        out = out.reshape(B, out_h, out_w, M).transpose(0, 3, 1, 2)</w:t>
            </w:r>
          </w:p>
          <w:p>
            <w:pPr>
              <w:spacing w:after="0" w:line="240" w:lineRule="auto"/>
            </w:pPr>
            <w:r>
              <w:rPr>
                <w:rFonts w:ascii="Noto Sans Mono CJK SC" w:hAnsi="Noto Sans Mono CJK SC" w:eastAsia="Noto Sans Mono CJK SC"/>
                <w:sz w:val="15"/>
              </w:rPr>
              <w:t xml:space="preserve">        self.u = out</w:t>
            </w:r>
          </w:p>
          <w:p>
            <w:pPr>
              <w:spacing w:after="0" w:line="240" w:lineRule="auto"/>
            </w:pPr>
            <w:r>
              <w:rPr>
                <w:rFonts w:ascii="Noto Sans Mono CJK SC" w:hAnsi="Noto Sans Mono CJK SC" w:eastAsia="Noto Sans Mono CJK SC"/>
                <w:sz w:val="15"/>
              </w:rPr>
              <w:t xml:space="preserve">        self.out = relu(out) if self.activation == "relu" else sigmoid(out)</w:t>
            </w:r>
          </w:p>
          <w:p>
            <w:pPr>
              <w:spacing w:after="0" w:line="240" w:lineRule="auto"/>
            </w:pPr>
            <w:r>
              <w:rPr>
                <w:rFonts w:ascii="Noto Sans Mono CJK SC" w:hAnsi="Noto Sans Mono CJK SC" w:eastAsia="Noto Sans Mono CJK SC"/>
                <w:sz w:val="15"/>
              </w:rPr>
              <w:t xml:space="preserve">        return self.out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if self.activation == "relu":</w:t>
            </w:r>
          </w:p>
          <w:p>
            <w:pPr>
              <w:spacing w:after="0" w:line="240" w:lineRule="auto"/>
            </w:pPr>
            <w:r>
              <w:rPr>
                <w:rFonts w:ascii="Noto Sans Mono CJK SC" w:hAnsi="Noto Sans Mono CJK SC" w:eastAsia="Noto Sans Mono CJK SC"/>
                <w:sz w:val="15"/>
              </w:rPr>
              <w:t xml:space="preserve">            delta = dout * relu_grad(self.u)</w:t>
            </w:r>
          </w:p>
          <w:p>
            <w:pPr>
              <w:spacing w:after="0" w:line="240" w:lineRule="auto"/>
            </w:pPr>
            <w:r>
              <w:rPr>
                <w:rFonts w:ascii="Noto Sans Mono CJK SC" w:hAnsi="Noto Sans Mono CJK SC" w:eastAsia="Noto Sans Mono CJK SC"/>
                <w:sz w:val="15"/>
              </w:rPr>
              <w:t xml:space="preserve">        else:</w:t>
            </w:r>
          </w:p>
          <w:p>
            <w:pPr>
              <w:spacing w:after="0" w:line="240" w:lineRule="auto"/>
            </w:pPr>
            <w:r>
              <w:rPr>
                <w:rFonts w:ascii="Noto Sans Mono CJK SC" w:hAnsi="Noto Sans Mono CJK SC" w:eastAsia="Noto Sans Mono CJK SC"/>
                <w:sz w:val="15"/>
              </w:rPr>
              <w:t xml:space="preserve">            delta = dout * sigmoid_grad(self.out)</w:t>
            </w:r>
          </w:p>
          <w:p>
            <w:pPr>
              <w:spacing w:after="0" w:line="240" w:lineRule="auto"/>
            </w:pPr>
            <w:r>
              <w:rPr>
                <w:rFonts w:ascii="Noto Sans Mono CJK SC" w:hAnsi="Noto Sans Mono CJK SC" w:eastAsia="Noto Sans Mono CJK SC"/>
                <w:sz w:val="15"/>
              </w:rPr>
              <w:t xml:space="preserve">        M, C, FH, FW = self.W.shape</w:t>
            </w:r>
          </w:p>
          <w:p>
            <w:pPr>
              <w:spacing w:after="0" w:line="240" w:lineRule="auto"/>
            </w:pPr>
            <w:r>
              <w:rPr>
                <w:rFonts w:ascii="Noto Sans Mono CJK SC" w:hAnsi="Noto Sans Mono CJK SC" w:eastAsia="Noto Sans Mono CJK SC"/>
                <w:sz w:val="15"/>
              </w:rPr>
              <w:t xml:space="preserve">        delta = delta.transpose(0, 2, 3, 1).reshape(-1, M)</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self.db = np.sum(delta, axis=0)</w:t>
            </w:r>
          </w:p>
          <w:p>
            <w:pPr>
              <w:spacing w:after="0" w:line="240" w:lineRule="auto"/>
            </w:pPr>
            <w:r>
              <w:rPr>
                <w:rFonts w:ascii="Noto Sans Mono CJK SC" w:hAnsi="Noto Sans Mono CJK SC" w:eastAsia="Noto Sans Mono CJK SC"/>
                <w:sz w:val="15"/>
              </w:rPr>
              <w:t xml:space="preserve">        self.dW = np.dot(self.col.T, delta).transpose(1, 0).reshape(M, C, FH, FW)</w:t>
            </w:r>
          </w:p>
          <w:p>
            <w:pPr>
              <w:spacing w:after="0" w:line="240" w:lineRule="auto"/>
            </w:pPr>
            <w:r>
              <w:rPr>
                <w:rFonts w:ascii="Noto Sans Mono CJK SC" w:hAnsi="Noto Sans Mono CJK SC" w:eastAsia="Noto Sans Mono CJK SC"/>
                <w:sz w:val="15"/>
              </w:rPr>
              <w:t xml:space="preserve">        dcol = np.dot(delta, self.col_W.T)</w:t>
            </w:r>
          </w:p>
          <w:p>
            <w:pPr>
              <w:spacing w:after="0" w:line="240" w:lineRule="auto"/>
            </w:pPr>
            <w:r>
              <w:rPr>
                <w:rFonts w:ascii="Noto Sans Mono CJK SC" w:hAnsi="Noto Sans Mono CJK SC" w:eastAsia="Noto Sans Mono CJK SC"/>
                <w:sz w:val="15"/>
              </w:rPr>
              <w:t xml:space="preserve">        dx = col2im(dcol, self.x.shape, FH, FW, self.stride, self.pad)</w:t>
            </w:r>
          </w:p>
          <w:p>
            <w:pPr>
              <w:spacing w:after="0" w:line="240" w:lineRule="auto"/>
            </w:pPr>
            <w:r>
              <w:rPr>
                <w:rFonts w:ascii="Noto Sans Mono CJK SC" w:hAnsi="Noto Sans Mono CJK SC" w:eastAsia="Noto Sans Mono CJK SC"/>
                <w:sz w:val="15"/>
              </w:rPr>
              <w:t xml:space="preserve">        return dx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self.opt_W.update(self.dW, lr)</w:t>
            </w:r>
          </w:p>
          <w:p>
            <w:pPr>
              <w:spacing w:after="0" w:line="240" w:lineRule="auto"/>
            </w:pPr>
            <w:r>
              <w:rPr>
                <w:rFonts w:ascii="Noto Sans Mono CJK SC" w:hAnsi="Noto Sans Mono CJK SC" w:eastAsia="Noto Sans Mono CJK SC"/>
                <w:sz w:val="15"/>
              </w:rPr>
              <w:t xml:space="preserve">        self.opt_b.update(self.db, lr)</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MaxPoolLayer:</w:t>
            </w:r>
          </w:p>
          <w:p>
            <w:pPr>
              <w:spacing w:after="0" w:line="240" w:lineRule="auto"/>
            </w:pPr>
            <w:r>
              <w:rPr>
                <w:rFonts w:ascii="Noto Sans Mono CJK SC" w:hAnsi="Noto Sans Mono CJK SC" w:eastAsia="Noto Sans Mono CJK SC"/>
                <w:sz w:val="15"/>
              </w:rPr>
              <w:t xml:space="preserve">    """最大池化层：正向传播保存最大值索引，反向传播只把误差传给最大值位置。"""</w:t>
            </w:r>
          </w:p>
          <w:p>
            <w:pPr>
              <w:spacing w:after="0" w:line="240" w:lineRule="auto"/>
            </w:pPr>
            <w:r>
              <w:rPr>
                <w:rFonts w:ascii="Noto Sans Mono CJK SC" w:hAnsi="Noto Sans Mono CJK SC" w:eastAsia="Noto Sans Mono CJK SC"/>
                <w:sz w:val="15"/>
              </w:rPr>
              <w:t xml:space="preserve">    def __init__(self, pool_h=2, pool_w=2, stride=2, pad=0):</w:t>
            </w:r>
          </w:p>
          <w:p>
            <w:pPr>
              <w:spacing w:after="0" w:line="240" w:lineRule="auto"/>
            </w:pPr>
            <w:r>
              <w:rPr>
                <w:rFonts w:ascii="Noto Sans Mono CJK SC" w:hAnsi="Noto Sans Mono CJK SC" w:eastAsia="Noto Sans Mono CJK SC"/>
                <w:sz w:val="15"/>
              </w:rPr>
              <w:t xml:space="preserve">        self.pool_h = pool_h</w:t>
            </w:r>
          </w:p>
          <w:p>
            <w:pPr>
              <w:spacing w:after="0" w:line="240" w:lineRule="auto"/>
            </w:pPr>
            <w:r>
              <w:rPr>
                <w:rFonts w:ascii="Noto Sans Mono CJK SC" w:hAnsi="Noto Sans Mono CJK SC" w:eastAsia="Noto Sans Mono CJK SC"/>
                <w:sz w:val="15"/>
              </w:rPr>
              <w:t xml:space="preserve">        self.pool_w = pool_w</w:t>
            </w:r>
          </w:p>
          <w:p>
            <w:pPr>
              <w:spacing w:after="0" w:line="240" w:lineRule="auto"/>
            </w:pPr>
            <w:r>
              <w:rPr>
                <w:rFonts w:ascii="Noto Sans Mono CJK SC" w:hAnsi="Noto Sans Mono CJK SC" w:eastAsia="Noto Sans Mono CJK SC"/>
                <w:sz w:val="15"/>
              </w:rPr>
              <w:t xml:space="preserve">        self.stride = stride</w:t>
            </w:r>
          </w:p>
          <w:p>
            <w:pPr>
              <w:spacing w:after="0" w:line="240" w:lineRule="auto"/>
            </w:pPr>
            <w:r>
              <w:rPr>
                <w:rFonts w:ascii="Noto Sans Mono CJK SC" w:hAnsi="Noto Sans Mono CJK SC" w:eastAsia="Noto Sans Mono CJK SC"/>
                <w:sz w:val="15"/>
              </w:rPr>
              <w:t xml:space="preserve">        self.pad = pad</w:t>
            </w:r>
          </w:p>
          <w:p>
            <w:pPr>
              <w:spacing w:after="0" w:line="240" w:lineRule="auto"/>
            </w:pPr>
            <w:r>
              <w:rPr>
                <w:rFonts w:ascii="Noto Sans Mono CJK SC" w:hAnsi="Noto Sans Mono CJK SC" w:eastAsia="Noto Sans Mono CJK SC"/>
                <w:sz w:val="15"/>
              </w:rPr>
              <w:t xml:space="preserve">        self.x = None</w:t>
            </w:r>
          </w:p>
          <w:p>
            <w:pPr>
              <w:spacing w:after="0" w:line="240" w:lineRule="auto"/>
            </w:pPr>
            <w:r>
              <w:rPr>
                <w:rFonts w:ascii="Noto Sans Mono CJK SC" w:hAnsi="Noto Sans Mono CJK SC" w:eastAsia="Noto Sans Mono CJK SC"/>
                <w:sz w:val="15"/>
              </w:rPr>
              <w:t xml:space="preserve">        self.arg_max = None</w:t>
            </w:r>
          </w:p>
          <w:p>
            <w:pPr>
              <w:spacing w:after="0" w:line="240" w:lineRule="auto"/>
            </w:pPr>
            <w:r>
              <w:rPr>
                <w:rFonts w:ascii="Noto Sans Mono CJK SC" w:hAnsi="Noto Sans Mono CJK SC" w:eastAsia="Noto Sans Mono CJK SC"/>
                <w:sz w:val="15"/>
              </w:rPr>
              <w:t xml:space="preserve">        self.out_shape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B, C, H, W = x.shape</w:t>
            </w:r>
          </w:p>
          <w:p>
            <w:pPr>
              <w:spacing w:after="0" w:line="240" w:lineRule="auto"/>
            </w:pPr>
            <w:r>
              <w:rPr>
                <w:rFonts w:ascii="Noto Sans Mono CJK SC" w:hAnsi="Noto Sans Mono CJK SC" w:eastAsia="Noto Sans Mono CJK SC"/>
                <w:sz w:val="15"/>
              </w:rPr>
              <w:t xml:space="preserve">        out_h = (H + 2 * self.pad - self.pool_h) // self.stride + 1</w:t>
            </w:r>
          </w:p>
          <w:p>
            <w:pPr>
              <w:spacing w:after="0" w:line="240" w:lineRule="auto"/>
            </w:pPr>
            <w:r>
              <w:rPr>
                <w:rFonts w:ascii="Noto Sans Mono CJK SC" w:hAnsi="Noto Sans Mono CJK SC" w:eastAsia="Noto Sans Mono CJK SC"/>
                <w:sz w:val="15"/>
              </w:rPr>
              <w:t xml:space="preserve">        out_w = (W + 2 * self.pad - self.pool_w) // self.stride + 1</w:t>
            </w:r>
          </w:p>
          <w:p>
            <w:pPr>
              <w:spacing w:after="0" w:line="240" w:lineRule="auto"/>
            </w:pPr>
            <w:r>
              <w:rPr>
                <w:rFonts w:ascii="Noto Sans Mono CJK SC" w:hAnsi="Noto Sans Mono CJK SC" w:eastAsia="Noto Sans Mono CJK SC"/>
                <w:sz w:val="15"/>
              </w:rPr>
              <w:t xml:space="preserve">        col = im2col(x, self.pool_h, self.pool_w, self.stride, self.pad)</w:t>
            </w:r>
          </w:p>
          <w:p>
            <w:pPr>
              <w:spacing w:after="0" w:line="240" w:lineRule="auto"/>
            </w:pPr>
            <w:r>
              <w:rPr>
                <w:rFonts w:ascii="Noto Sans Mono CJK SC" w:hAnsi="Noto Sans Mono CJK SC" w:eastAsia="Noto Sans Mono CJK SC"/>
                <w:sz w:val="15"/>
              </w:rPr>
              <w:t xml:space="preserve">        col = col.reshape(-1, self.pool_h * self.pool_w)</w:t>
            </w:r>
          </w:p>
          <w:p>
            <w:pPr>
              <w:spacing w:after="0" w:line="240" w:lineRule="auto"/>
            </w:pPr>
            <w:r>
              <w:rPr>
                <w:rFonts w:ascii="Noto Sans Mono CJK SC" w:hAnsi="Noto Sans Mono CJK SC" w:eastAsia="Noto Sans Mono CJK SC"/>
                <w:sz w:val="15"/>
              </w:rPr>
              <w:t xml:space="preserve">        self.arg_max = np.argmax(col, axis=1)</w:t>
            </w:r>
          </w:p>
          <w:p>
            <w:pPr>
              <w:spacing w:after="0" w:line="240" w:lineRule="auto"/>
            </w:pPr>
            <w:r>
              <w:rPr>
                <w:rFonts w:ascii="Noto Sans Mono CJK SC" w:hAnsi="Noto Sans Mono CJK SC" w:eastAsia="Noto Sans Mono CJK SC"/>
                <w:sz w:val="15"/>
              </w:rPr>
              <w:t xml:space="preserve">        out = np.max(col, axis=1)</w:t>
            </w:r>
          </w:p>
          <w:p>
            <w:pPr>
              <w:spacing w:after="0" w:line="240" w:lineRule="auto"/>
            </w:pPr>
            <w:r>
              <w:rPr>
                <w:rFonts w:ascii="Noto Sans Mono CJK SC" w:hAnsi="Noto Sans Mono CJK SC" w:eastAsia="Noto Sans Mono CJK SC"/>
                <w:sz w:val="15"/>
              </w:rPr>
              <w:t xml:space="preserve">        out = out.reshape(B, out_h, out_w, C).transpose(0, 3, 1, 2)</w:t>
            </w:r>
          </w:p>
          <w:p>
            <w:pPr>
              <w:spacing w:after="0" w:line="240" w:lineRule="auto"/>
            </w:pPr>
            <w:r>
              <w:rPr>
                <w:rFonts w:ascii="Noto Sans Mono CJK SC" w:hAnsi="Noto Sans Mono CJK SC" w:eastAsia="Noto Sans Mono CJK SC"/>
                <w:sz w:val="15"/>
              </w:rPr>
              <w:t xml:space="preserve">        self.x = x</w:t>
            </w:r>
          </w:p>
          <w:p>
            <w:pPr>
              <w:spacing w:after="0" w:line="240" w:lineRule="auto"/>
            </w:pPr>
            <w:r>
              <w:rPr>
                <w:rFonts w:ascii="Noto Sans Mono CJK SC" w:hAnsi="Noto Sans Mono CJK SC" w:eastAsia="Noto Sans Mono CJK SC"/>
                <w:sz w:val="15"/>
              </w:rPr>
              <w:t xml:space="preserve">        self.out_shape = out.shape</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dout = dout.transpose(0, 2, 3, 1).ravel()</w:t>
            </w:r>
          </w:p>
          <w:p>
            <w:pPr>
              <w:spacing w:after="0" w:line="240" w:lineRule="auto"/>
            </w:pPr>
            <w:r>
              <w:rPr>
                <w:rFonts w:ascii="Noto Sans Mono CJK SC" w:hAnsi="Noto Sans Mono CJK SC" w:eastAsia="Noto Sans Mono CJK SC"/>
                <w:sz w:val="15"/>
              </w:rPr>
              <w:t xml:space="preserve">        pool_size = self.pool_h * self.pool_w</w:t>
            </w:r>
          </w:p>
          <w:p>
            <w:pPr>
              <w:spacing w:after="0" w:line="240" w:lineRule="auto"/>
            </w:pPr>
            <w:r>
              <w:rPr>
                <w:rFonts w:ascii="Noto Sans Mono CJK SC" w:hAnsi="Noto Sans Mono CJK SC" w:eastAsia="Noto Sans Mono CJK SC"/>
                <w:sz w:val="15"/>
              </w:rPr>
              <w:t xml:space="preserve">        dmax = np.zeros((dout.size, pool_size), dtype=dout.dtype)</w:t>
            </w:r>
          </w:p>
          <w:p>
            <w:pPr>
              <w:spacing w:after="0" w:line="240" w:lineRule="auto"/>
            </w:pPr>
            <w:r>
              <w:rPr>
                <w:rFonts w:ascii="Noto Sans Mono CJK SC" w:hAnsi="Noto Sans Mono CJK SC" w:eastAsia="Noto Sans Mono CJK SC"/>
                <w:sz w:val="15"/>
              </w:rPr>
              <w:t xml:space="preserve">        dmax[np.arange(self.arg_max.size), self.arg_max] = dout</w:t>
            </w:r>
          </w:p>
          <w:p>
            <w:pPr>
              <w:spacing w:after="0" w:line="240" w:lineRule="auto"/>
            </w:pPr>
            <w:r>
              <w:rPr>
                <w:rFonts w:ascii="Noto Sans Mono CJK SC" w:hAnsi="Noto Sans Mono CJK SC" w:eastAsia="Noto Sans Mono CJK SC"/>
                <w:sz w:val="15"/>
              </w:rPr>
              <w:t xml:space="preserve">        dcol = dmax.reshape(-1, pool_size)</w:t>
            </w:r>
          </w:p>
          <w:p>
            <w:pPr>
              <w:spacing w:after="0" w:line="240" w:lineRule="auto"/>
            </w:pPr>
            <w:r>
              <w:rPr>
                <w:rFonts w:ascii="Noto Sans Mono CJK SC" w:hAnsi="Noto Sans Mono CJK SC" w:eastAsia="Noto Sans Mono CJK SC"/>
                <w:sz w:val="15"/>
              </w:rPr>
              <w:t xml:space="preserve">        dx = col2im(dcol, self.x.shape, self.pool_h, self.pool_w, self.stride, self.pad)</w:t>
            </w:r>
          </w:p>
          <w:p>
            <w:pPr>
              <w:spacing w:after="0" w:line="240" w:lineRule="auto"/>
            </w:pPr>
            <w:r>
              <w:rPr>
                <w:rFonts w:ascii="Noto Sans Mono CJK SC" w:hAnsi="Noto Sans Mono CJK SC" w:eastAsia="Noto Sans Mono CJK SC"/>
                <w:sz w:val="15"/>
              </w:rPr>
              <w:t xml:space="preserve">        return dx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pass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FlattenLayer:</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self.x_shape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self.x_shape = x.shape</w:t>
            </w:r>
          </w:p>
          <w:p>
            <w:pPr>
              <w:spacing w:after="0" w:line="240" w:lineRule="auto"/>
            </w:pPr>
            <w:r>
              <w:rPr>
                <w:rFonts w:ascii="Noto Sans Mono CJK SC" w:hAnsi="Noto Sans Mono CJK SC" w:eastAsia="Noto Sans Mono CJK SC"/>
                <w:sz w:val="15"/>
              </w:rPr>
              <w:t xml:space="preserve">        return x.reshape(x.shape[0],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return dout.reshape(self.x_shape)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pass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DenseLayer:</w:t>
            </w:r>
          </w:p>
          <w:p>
            <w:pPr>
              <w:spacing w:after="0" w:line="240" w:lineRule="auto"/>
            </w:pPr>
            <w:r>
              <w:rPr>
                <w:rFonts w:ascii="Noto Sans Mono CJK SC" w:hAnsi="Noto Sans Mono CJK SC" w:eastAsia="Noto Sans Mono CJK SC"/>
                <w:sz w:val="15"/>
              </w:rPr>
              <w:t xml:space="preserve">    """全连接层。中间层默认 ReLU，输出层单独使用 SoftmaxWithLoss。"""</w:t>
            </w:r>
          </w:p>
          <w:p>
            <w:pPr>
              <w:spacing w:after="0" w:line="240" w:lineRule="auto"/>
            </w:pPr>
            <w:r>
              <w:rPr>
                <w:rFonts w:ascii="Noto Sans Mono CJK SC" w:hAnsi="Noto Sans Mono CJK SC" w:eastAsia="Noto Sans Mono CJK SC"/>
                <w:sz w:val="15"/>
              </w:rPr>
              <w:t xml:space="preserve">    def __init__(self, in_dim, out_dim, activation="relu"):</w:t>
            </w:r>
          </w:p>
          <w:p>
            <w:pPr>
              <w:spacing w:after="0" w:line="240" w:lineRule="auto"/>
            </w:pPr>
            <w:r>
              <w:rPr>
                <w:rFonts w:ascii="Noto Sans Mono CJK SC" w:hAnsi="Noto Sans Mono CJK SC" w:eastAsia="Noto Sans Mono CJK SC"/>
                <w:sz w:val="15"/>
              </w:rPr>
              <w:t xml:space="preserve">        scale = np.sqrt(2.0 / in_dim)</w:t>
            </w:r>
          </w:p>
          <w:p>
            <w:pPr>
              <w:spacing w:after="0" w:line="240" w:lineRule="auto"/>
            </w:pPr>
            <w:r>
              <w:rPr>
                <w:rFonts w:ascii="Noto Sans Mono CJK SC" w:hAnsi="Noto Sans Mono CJK SC" w:eastAsia="Noto Sans Mono CJK SC"/>
                <w:sz w:val="15"/>
              </w:rPr>
              <w:t xml:space="preserve">        self.W = np.random.randn(in_dim, out_dim) * scale</w:t>
            </w:r>
          </w:p>
          <w:p>
            <w:pPr>
              <w:spacing w:after="0" w:line="240" w:lineRule="auto"/>
            </w:pPr>
            <w:r>
              <w:rPr>
                <w:rFonts w:ascii="Noto Sans Mono CJK SC" w:hAnsi="Noto Sans Mono CJK SC" w:eastAsia="Noto Sans Mono CJK SC"/>
                <w:sz w:val="15"/>
              </w:rPr>
              <w:t xml:space="preserve">        self.b = np.zeros(out_dim)</w:t>
            </w:r>
          </w:p>
          <w:p>
            <w:pPr>
              <w:spacing w:after="0" w:line="240" w:lineRule="auto"/>
            </w:pPr>
            <w:r>
              <w:rPr>
                <w:rFonts w:ascii="Noto Sans Mono CJK SC" w:hAnsi="Noto Sans Mono CJK SC" w:eastAsia="Noto Sans Mono CJK SC"/>
                <w:sz w:val="15"/>
              </w:rPr>
              <w:t xml:space="preserve">        self.activation = activation</w:t>
            </w:r>
          </w:p>
          <w:p>
            <w:pPr>
              <w:spacing w:after="0" w:line="240" w:lineRule="auto"/>
            </w:pPr>
            <w:r>
              <w:rPr>
                <w:rFonts w:ascii="Noto Sans Mono CJK SC" w:hAnsi="Noto Sans Mono CJK SC" w:eastAsia="Noto Sans Mono CJK SC"/>
                <w:sz w:val="15"/>
              </w:rPr>
              <w:t xml:space="preserve">        self.opt_W = AdaGradParam(self.W)</w:t>
            </w:r>
          </w:p>
          <w:p>
            <w:pPr>
              <w:spacing w:after="0" w:line="240" w:lineRule="auto"/>
            </w:pPr>
            <w:r>
              <w:rPr>
                <w:rFonts w:ascii="Noto Sans Mono CJK SC" w:hAnsi="Noto Sans Mono CJK SC" w:eastAsia="Noto Sans Mono CJK SC"/>
                <w:sz w:val="15"/>
              </w:rPr>
              <w:t xml:space="preserve">        self.opt_b = AdaGradParam(self.b)</w:t>
            </w:r>
          </w:p>
          <w:p>
            <w:pPr>
              <w:spacing w:after="0" w:line="240" w:lineRule="auto"/>
            </w:pPr>
            <w:r>
              <w:rPr>
                <w:rFonts w:ascii="Noto Sans Mono CJK SC" w:hAnsi="Noto Sans Mono CJK SC" w:eastAsia="Noto Sans Mono CJK SC"/>
                <w:sz w:val="15"/>
              </w:rPr>
              <w:t xml:space="preserve">        self.x = None</w:t>
            </w:r>
          </w:p>
          <w:p>
            <w:pPr>
              <w:spacing w:after="0" w:line="240" w:lineRule="auto"/>
            </w:pPr>
            <w:r>
              <w:rPr>
                <w:rFonts w:ascii="Noto Sans Mono CJK SC" w:hAnsi="Noto Sans Mono CJK SC" w:eastAsia="Noto Sans Mono CJK SC"/>
                <w:sz w:val="15"/>
              </w:rPr>
              <w:t xml:space="preserve">        self.u = None</w:t>
            </w:r>
          </w:p>
          <w:p>
            <w:pPr>
              <w:spacing w:after="0" w:line="240" w:lineRule="auto"/>
            </w:pPr>
            <w:r>
              <w:rPr>
                <w:rFonts w:ascii="Noto Sans Mono CJK SC" w:hAnsi="Noto Sans Mono CJK SC" w:eastAsia="Noto Sans Mono CJK SC"/>
                <w:sz w:val="15"/>
              </w:rPr>
              <w:t xml:space="preserve">        self.out = None</w:t>
            </w:r>
          </w:p>
          <w:p>
            <w:pPr>
              <w:spacing w:after="0" w:line="240" w:lineRule="auto"/>
            </w:pPr>
            <w:r>
              <w:rPr>
                <w:rFonts w:ascii="Noto Sans Mono CJK SC" w:hAnsi="Noto Sans Mono CJK SC" w:eastAsia="Noto Sans Mono CJK SC"/>
                <w:sz w:val="15"/>
              </w:rPr>
              <w:t xml:space="preserve">        self.dW = None</w:t>
            </w:r>
          </w:p>
          <w:p>
            <w:pPr>
              <w:spacing w:after="0" w:line="240" w:lineRule="auto"/>
            </w:pPr>
            <w:r>
              <w:rPr>
                <w:rFonts w:ascii="Noto Sans Mono CJK SC" w:hAnsi="Noto Sans Mono CJK SC" w:eastAsia="Noto Sans Mono CJK SC"/>
                <w:sz w:val="15"/>
              </w:rPr>
              <w:t xml:space="preserve">        self.db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w:t>
            </w:r>
          </w:p>
          <w:p>
            <w:pPr>
              <w:spacing w:after="0" w:line="240" w:lineRule="auto"/>
            </w:pPr>
            <w:r>
              <w:rPr>
                <w:rFonts w:ascii="Noto Sans Mono CJK SC" w:hAnsi="Noto Sans Mono CJK SC" w:eastAsia="Noto Sans Mono CJK SC"/>
                <w:sz w:val="15"/>
              </w:rPr>
              <w:t xml:space="preserve">        self.x = x</w:t>
            </w:r>
          </w:p>
          <w:p>
            <w:pPr>
              <w:spacing w:after="0" w:line="240" w:lineRule="auto"/>
            </w:pPr>
            <w:r>
              <w:rPr>
                <w:rFonts w:ascii="Noto Sans Mono CJK SC" w:hAnsi="Noto Sans Mono CJK SC" w:eastAsia="Noto Sans Mono CJK SC"/>
                <w:sz w:val="15"/>
              </w:rPr>
              <w:t xml:space="preserve">        self.u = np.dot(x, self.W) + self.b</w:t>
            </w:r>
          </w:p>
          <w:p>
            <w:pPr>
              <w:spacing w:after="0" w:line="240" w:lineRule="auto"/>
            </w:pPr>
            <w:r>
              <w:rPr>
                <w:rFonts w:ascii="Noto Sans Mono CJK SC" w:hAnsi="Noto Sans Mono CJK SC" w:eastAsia="Noto Sans Mono CJK SC"/>
                <w:sz w:val="15"/>
              </w:rPr>
              <w:t xml:space="preserve">        if self.activation == "relu":</w:t>
            </w:r>
          </w:p>
          <w:p>
            <w:pPr>
              <w:spacing w:after="0" w:line="240" w:lineRule="auto"/>
            </w:pPr>
            <w:r>
              <w:rPr>
                <w:rFonts w:ascii="Noto Sans Mono CJK SC" w:hAnsi="Noto Sans Mono CJK SC" w:eastAsia="Noto Sans Mono CJK SC"/>
                <w:sz w:val="15"/>
              </w:rPr>
              <w:t xml:space="preserve">            self.out = relu(self.u)</w:t>
            </w:r>
          </w:p>
          <w:p>
            <w:pPr>
              <w:spacing w:after="0" w:line="240" w:lineRule="auto"/>
            </w:pPr>
            <w:r>
              <w:rPr>
                <w:rFonts w:ascii="Noto Sans Mono CJK SC" w:hAnsi="Noto Sans Mono CJK SC" w:eastAsia="Noto Sans Mono CJK SC"/>
                <w:sz w:val="15"/>
              </w:rPr>
              <w:t xml:space="preserve">        elif self.activation == "sigmoid":</w:t>
            </w:r>
          </w:p>
          <w:p>
            <w:pPr>
              <w:spacing w:after="0" w:line="240" w:lineRule="auto"/>
            </w:pPr>
            <w:r>
              <w:rPr>
                <w:rFonts w:ascii="Noto Sans Mono CJK SC" w:hAnsi="Noto Sans Mono CJK SC" w:eastAsia="Noto Sans Mono CJK SC"/>
                <w:sz w:val="15"/>
              </w:rPr>
              <w:t xml:space="preserve">            self.out = sigmoid(self.u)</w:t>
            </w:r>
          </w:p>
          <w:p>
            <w:pPr>
              <w:spacing w:after="0" w:line="240" w:lineRule="auto"/>
            </w:pPr>
            <w:r>
              <w:rPr>
                <w:rFonts w:ascii="Noto Sans Mono CJK SC" w:hAnsi="Noto Sans Mono CJK SC" w:eastAsia="Noto Sans Mono CJK SC"/>
                <w:sz w:val="15"/>
              </w:rPr>
              <w:t xml:space="preserve">        else:</w:t>
            </w:r>
          </w:p>
          <w:p>
            <w:pPr>
              <w:spacing w:after="0" w:line="240" w:lineRule="auto"/>
            </w:pPr>
            <w:r>
              <w:rPr>
                <w:rFonts w:ascii="Noto Sans Mono CJK SC" w:hAnsi="Noto Sans Mono CJK SC" w:eastAsia="Noto Sans Mono CJK SC"/>
                <w:sz w:val="15"/>
              </w:rPr>
              <w:t xml:space="preserve">            self.out = self.u</w:t>
            </w:r>
          </w:p>
          <w:p>
            <w:pPr>
              <w:spacing w:after="0" w:line="240" w:lineRule="auto"/>
            </w:pPr>
            <w:r>
              <w:rPr>
                <w:rFonts w:ascii="Noto Sans Mono CJK SC" w:hAnsi="Noto Sans Mono CJK SC" w:eastAsia="Noto Sans Mono CJK SC"/>
                <w:sz w:val="15"/>
              </w:rPr>
              <w:t xml:space="preserve">        return self.out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 dout):</w:t>
            </w:r>
          </w:p>
          <w:p>
            <w:pPr>
              <w:spacing w:after="0" w:line="240" w:lineRule="auto"/>
            </w:pPr>
            <w:r>
              <w:rPr>
                <w:rFonts w:ascii="Noto Sans Mono CJK SC" w:hAnsi="Noto Sans Mono CJK SC" w:eastAsia="Noto Sans Mono CJK SC"/>
                <w:sz w:val="15"/>
              </w:rPr>
              <w:t xml:space="preserve">        if self.activation == "relu":</w:t>
            </w:r>
          </w:p>
          <w:p>
            <w:pPr>
              <w:spacing w:after="0" w:line="240" w:lineRule="auto"/>
            </w:pPr>
            <w:r>
              <w:rPr>
                <w:rFonts w:ascii="Noto Sans Mono CJK SC" w:hAnsi="Noto Sans Mono CJK SC" w:eastAsia="Noto Sans Mono CJK SC"/>
                <w:sz w:val="15"/>
              </w:rPr>
              <w:t xml:space="preserve">            delta = dout * relu_grad(self.u)</w:t>
            </w:r>
          </w:p>
          <w:p>
            <w:pPr>
              <w:spacing w:after="0" w:line="240" w:lineRule="auto"/>
            </w:pPr>
            <w:r>
              <w:rPr>
                <w:rFonts w:ascii="Noto Sans Mono CJK SC" w:hAnsi="Noto Sans Mono CJK SC" w:eastAsia="Noto Sans Mono CJK SC"/>
                <w:sz w:val="15"/>
              </w:rPr>
              <w:t xml:space="preserve">        elif self.activation == "sigmoid":</w:t>
            </w:r>
          </w:p>
          <w:p>
            <w:pPr>
              <w:spacing w:after="0" w:line="240" w:lineRule="auto"/>
            </w:pPr>
            <w:r>
              <w:rPr>
                <w:rFonts w:ascii="Noto Sans Mono CJK SC" w:hAnsi="Noto Sans Mono CJK SC" w:eastAsia="Noto Sans Mono CJK SC"/>
                <w:sz w:val="15"/>
              </w:rPr>
              <w:t xml:space="preserve">            delta = dout * sigmoid_grad(self.out)</w:t>
            </w:r>
          </w:p>
          <w:p>
            <w:pPr>
              <w:spacing w:after="0" w:line="240" w:lineRule="auto"/>
            </w:pPr>
            <w:r>
              <w:rPr>
                <w:rFonts w:ascii="Noto Sans Mono CJK SC" w:hAnsi="Noto Sans Mono CJK SC" w:eastAsia="Noto Sans Mono CJK SC"/>
                <w:sz w:val="15"/>
              </w:rPr>
              <w:t xml:space="preserve">        else:</w:t>
            </w:r>
          </w:p>
          <w:p>
            <w:pPr>
              <w:spacing w:after="0" w:line="240" w:lineRule="auto"/>
            </w:pPr>
            <w:r>
              <w:rPr>
                <w:rFonts w:ascii="Noto Sans Mono CJK SC" w:hAnsi="Noto Sans Mono CJK SC" w:eastAsia="Noto Sans Mono CJK SC"/>
                <w:sz w:val="15"/>
              </w:rPr>
              <w:t xml:space="preserve">            delta = dout</w:t>
            </w:r>
          </w:p>
          <w:p>
            <w:pPr>
              <w:spacing w:after="0" w:line="240" w:lineRule="auto"/>
            </w:pPr>
            <w:r>
              <w:rPr>
                <w:rFonts w:ascii="Noto Sans Mono CJK SC" w:hAnsi="Noto Sans Mono CJK SC" w:eastAsia="Noto Sans Mono CJK SC"/>
                <w:sz w:val="15"/>
              </w:rPr>
              <w:t xml:space="preserve">        self.dW = np.dot(self.x.T, delta)</w:t>
            </w:r>
          </w:p>
          <w:p>
            <w:pPr>
              <w:spacing w:after="0" w:line="240" w:lineRule="auto"/>
            </w:pPr>
            <w:r>
              <w:rPr>
                <w:rFonts w:ascii="Noto Sans Mono CJK SC" w:hAnsi="Noto Sans Mono CJK SC" w:eastAsia="Noto Sans Mono CJK SC"/>
                <w:sz w:val="15"/>
              </w:rPr>
              <w:t xml:space="preserve">        self.db = np.sum(delta, axis=0)</w:t>
            </w:r>
          </w:p>
          <w:p>
            <w:pPr>
              <w:spacing w:after="0" w:line="240" w:lineRule="auto"/>
            </w:pPr>
            <w:r>
              <w:rPr>
                <w:rFonts w:ascii="Noto Sans Mono CJK SC" w:hAnsi="Noto Sans Mono CJK SC" w:eastAsia="Noto Sans Mono CJK SC"/>
                <w:sz w:val="15"/>
              </w:rPr>
              <w:t xml:space="preserve">        dx = np.dot(delta, self.W.T)</w:t>
            </w:r>
          </w:p>
          <w:p>
            <w:pPr>
              <w:spacing w:after="0" w:line="240" w:lineRule="auto"/>
            </w:pPr>
            <w:r>
              <w:rPr>
                <w:rFonts w:ascii="Noto Sans Mono CJK SC" w:hAnsi="Noto Sans Mono CJK SC" w:eastAsia="Noto Sans Mono CJK SC"/>
                <w:sz w:val="15"/>
              </w:rPr>
              <w:t xml:space="preserve">        return dx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self.opt_W.update(self.dW, lr)</w:t>
            </w:r>
          </w:p>
          <w:p>
            <w:pPr>
              <w:spacing w:after="0" w:line="240" w:lineRule="auto"/>
            </w:pPr>
            <w:r>
              <w:rPr>
                <w:rFonts w:ascii="Noto Sans Mono CJK SC" w:hAnsi="Noto Sans Mono CJK SC" w:eastAsia="Noto Sans Mono CJK SC"/>
                <w:sz w:val="15"/>
              </w:rPr>
              <w:t xml:space="preserve">        self.opt_b.update(self.db, lr)</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SoftmaxWithLoss:</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self.y = None</w:t>
            </w:r>
          </w:p>
          <w:p>
            <w:pPr>
              <w:spacing w:after="0" w:line="240" w:lineRule="auto"/>
            </w:pPr>
            <w:r>
              <w:rPr>
                <w:rFonts w:ascii="Noto Sans Mono CJK SC" w:hAnsi="Noto Sans Mono CJK SC" w:eastAsia="Noto Sans Mono CJK SC"/>
                <w:sz w:val="15"/>
              </w:rPr>
              <w:t xml:space="preserve">        self.t = None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forward(self, x, t):</w:t>
            </w:r>
          </w:p>
          <w:p>
            <w:pPr>
              <w:spacing w:after="0" w:line="240" w:lineRule="auto"/>
            </w:pPr>
            <w:r>
              <w:rPr>
                <w:rFonts w:ascii="Noto Sans Mono CJK SC" w:hAnsi="Noto Sans Mono CJK SC" w:eastAsia="Noto Sans Mono CJK SC"/>
                <w:sz w:val="15"/>
              </w:rPr>
              <w:t xml:space="preserve">        self.t = t</w:t>
            </w:r>
          </w:p>
          <w:p>
            <w:pPr>
              <w:spacing w:after="0" w:line="240" w:lineRule="auto"/>
            </w:pPr>
            <w:r>
              <w:rPr>
                <w:rFonts w:ascii="Noto Sans Mono CJK SC" w:hAnsi="Noto Sans Mono CJK SC" w:eastAsia="Noto Sans Mono CJK SC"/>
                <w:sz w:val="15"/>
              </w:rPr>
              <w:t xml:space="preserve">        self.y = softmax(x)</w:t>
            </w:r>
          </w:p>
          <w:p>
            <w:pPr>
              <w:spacing w:after="0" w:line="240" w:lineRule="auto"/>
            </w:pPr>
            <w:r>
              <w:rPr>
                <w:rFonts w:ascii="Noto Sans Mono CJK SC" w:hAnsi="Noto Sans Mono CJK SC" w:eastAsia="Noto Sans Mono CJK SC"/>
                <w:sz w:val="15"/>
              </w:rPr>
              <w:t xml:space="preserve">        return cross_entropy(self.y, 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backward(self):</w:t>
            </w:r>
          </w:p>
          <w:p>
            <w:pPr>
              <w:spacing w:after="0" w:line="240" w:lineRule="auto"/>
            </w:pPr>
            <w:r>
              <w:rPr>
                <w:rFonts w:ascii="Noto Sans Mono CJK SC" w:hAnsi="Noto Sans Mono CJK SC" w:eastAsia="Noto Sans Mono CJK SC"/>
                <w:sz w:val="15"/>
              </w:rPr>
              <w:t xml:space="preserve">        return (self.y - self.t) / self.t.shape[0]</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SimpleCNN:</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self.layers = [</w:t>
            </w:r>
          </w:p>
          <w:p>
            <w:pPr>
              <w:spacing w:after="0" w:line="240" w:lineRule="auto"/>
            </w:pPr>
            <w:r>
              <w:rPr>
                <w:rFonts w:ascii="Noto Sans Mono CJK SC" w:hAnsi="Noto Sans Mono CJK SC" w:eastAsia="Noto Sans Mono CJK SC"/>
                <w:sz w:val="15"/>
              </w:rPr>
              <w:t xml:space="preserve">            ConvLayer(1, 8, 3, 3, stride=1, pad=1, activation="relu"),</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FlattenLayer(),</w:t>
            </w:r>
          </w:p>
          <w:p>
            <w:pPr>
              <w:spacing w:after="0" w:line="240" w:lineRule="auto"/>
            </w:pPr>
            <w:r>
              <w:rPr>
                <w:rFonts w:ascii="Noto Sans Mono CJK SC" w:hAnsi="Noto Sans Mono CJK SC" w:eastAsia="Noto Sans Mono CJK SC"/>
                <w:sz w:val="15"/>
              </w:rPr>
              <w:t xml:space="preserve">            DenseLayer(8 * 4 * 4, 32, activation="relu"),</w:t>
            </w:r>
          </w:p>
          <w:p>
            <w:pPr>
              <w:spacing w:after="0" w:line="240" w:lineRule="auto"/>
            </w:pPr>
            <w:r>
              <w:rPr>
                <w:rFonts w:ascii="Noto Sans Mono CJK SC" w:hAnsi="Noto Sans Mono CJK SC" w:eastAsia="Noto Sans Mono CJK SC"/>
                <w:sz w:val="15"/>
              </w:rPr>
              <w:t xml:space="preserve">            DenseLayer(32, 10, activation="identity")</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t xml:space="preserve">        self.loss_layer = SoftmaxWithLoss()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predict_logits(self, x):</w:t>
            </w:r>
          </w:p>
          <w:p>
            <w:pPr>
              <w:spacing w:after="0" w:line="240" w:lineRule="auto"/>
            </w:pPr>
            <w:r>
              <w:rPr>
                <w:rFonts w:ascii="Noto Sans Mono CJK SC" w:hAnsi="Noto Sans Mono CJK SC" w:eastAsia="Noto Sans Mono CJK SC"/>
                <w:sz w:val="15"/>
              </w:rPr>
              <w:t xml:space="preserve">        out = x</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out = layer.forward(out)</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predict_proba(self, x):</w:t>
            </w:r>
          </w:p>
          <w:p>
            <w:pPr>
              <w:spacing w:after="0" w:line="240" w:lineRule="auto"/>
            </w:pPr>
            <w:r>
              <w:rPr>
                <w:rFonts w:ascii="Noto Sans Mono CJK SC" w:hAnsi="Noto Sans Mono CJK SC" w:eastAsia="Noto Sans Mono CJK SC"/>
                <w:sz w:val="15"/>
              </w:rPr>
              <w:t xml:space="preserve">        return softmax(self.predict_logits(x))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loss(self, x, t):</w:t>
            </w:r>
          </w:p>
          <w:p>
            <w:pPr>
              <w:spacing w:after="0" w:line="240" w:lineRule="auto"/>
            </w:pPr>
            <w:r>
              <w:rPr>
                <w:rFonts w:ascii="Noto Sans Mono CJK SC" w:hAnsi="Noto Sans Mono CJK SC" w:eastAsia="Noto Sans Mono CJK SC"/>
                <w:sz w:val="15"/>
              </w:rPr>
              <w:t xml:space="preserve">        logits = self.predict_logits(x)</w:t>
            </w:r>
          </w:p>
          <w:p>
            <w:pPr>
              <w:spacing w:after="0" w:line="240" w:lineRule="auto"/>
            </w:pPr>
            <w:r>
              <w:rPr>
                <w:rFonts w:ascii="Noto Sans Mono CJK SC" w:hAnsi="Noto Sans Mono CJK SC" w:eastAsia="Noto Sans Mono CJK SC"/>
                <w:sz w:val="15"/>
              </w:rPr>
              <w:t xml:space="preserve">        return self.loss_layer.forward(logits, 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gradient(self, x, t):</w:t>
            </w:r>
          </w:p>
          <w:p>
            <w:pPr>
              <w:spacing w:after="0" w:line="240" w:lineRule="auto"/>
            </w:pPr>
            <w:r>
              <w:rPr>
                <w:rFonts w:ascii="Noto Sans Mono CJK SC" w:hAnsi="Noto Sans Mono CJK SC" w:eastAsia="Noto Sans Mono CJK SC"/>
                <w:sz w:val="15"/>
              </w:rPr>
              <w:t xml:space="preserve">        loss = self.loss(x, t)</w:t>
            </w:r>
          </w:p>
          <w:p>
            <w:pPr>
              <w:spacing w:after="0" w:line="240" w:lineRule="auto"/>
            </w:pPr>
            <w:r>
              <w:rPr>
                <w:rFonts w:ascii="Noto Sans Mono CJK SC" w:hAnsi="Noto Sans Mono CJK SC" w:eastAsia="Noto Sans Mono CJK SC"/>
                <w:sz w:val="15"/>
              </w:rPr>
              <w:t xml:space="preserve">        dout = self.loss_layer.backward()</w:t>
            </w:r>
          </w:p>
          <w:p>
            <w:pPr>
              <w:spacing w:after="0" w:line="240" w:lineRule="auto"/>
            </w:pPr>
            <w:r>
              <w:rPr>
                <w:rFonts w:ascii="Noto Sans Mono CJK SC" w:hAnsi="Noto Sans Mono CJK SC" w:eastAsia="Noto Sans Mono CJK SC"/>
                <w:sz w:val="15"/>
              </w:rPr>
              <w:t xml:space="preserve">        for layer in reversed(self.layers):</w:t>
            </w:r>
          </w:p>
          <w:p>
            <w:pPr>
              <w:spacing w:after="0" w:line="240" w:lineRule="auto"/>
            </w:pPr>
            <w:r>
              <w:rPr>
                <w:rFonts w:ascii="Noto Sans Mono CJK SC" w:hAnsi="Noto Sans Mono CJK SC" w:eastAsia="Noto Sans Mono CJK SC"/>
                <w:sz w:val="15"/>
              </w:rPr>
              <w:t xml:space="preserve">            dout = layer.backward(dout)</w:t>
            </w:r>
          </w:p>
          <w:p>
            <w:pPr>
              <w:spacing w:after="0" w:line="240" w:lineRule="auto"/>
            </w:pPr>
            <w:r>
              <w:rPr>
                <w:rFonts w:ascii="Noto Sans Mono CJK SC" w:hAnsi="Noto Sans Mono CJK SC" w:eastAsia="Noto Sans Mono CJK SC"/>
                <w:sz w:val="15"/>
              </w:rPr>
              <w:t xml:space="preserve">        return 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layer.update(lr)</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accuracy(self, x, y):</w:t>
            </w:r>
          </w:p>
          <w:p>
            <w:pPr>
              <w:spacing w:after="0" w:line="240" w:lineRule="auto"/>
            </w:pPr>
            <w:r>
              <w:rPr>
                <w:rFonts w:ascii="Noto Sans Mono CJK SC" w:hAnsi="Noto Sans Mono CJK SC" w:eastAsia="Noto Sans Mono CJK SC"/>
                <w:sz w:val="15"/>
              </w:rPr>
              <w:t xml:space="preserve">        pred = np.argmax(self.predict_proba(x), axis=1)</w:t>
            </w:r>
          </w:p>
          <w:p>
            <w:pPr>
              <w:spacing w:after="0" w:line="240" w:lineRule="auto"/>
            </w:pPr>
            <w:r>
              <w:rPr>
                <w:rFonts w:ascii="Noto Sans Mono CJK SC" w:hAnsi="Noto Sans Mono CJK SC" w:eastAsia="Noto Sans Mono CJK SC"/>
                <w:sz w:val="15"/>
              </w:rPr>
              <w:t xml:space="preserve">        return accuracy_score(y, pred)</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demo_im2col_col2im():</w:t>
            </w:r>
          </w:p>
          <w:p>
            <w:pPr>
              <w:spacing w:after="0" w:line="240" w:lineRule="auto"/>
            </w:pPr>
            <w:r>
              <w:rPr>
                <w:rFonts w:ascii="Noto Sans Mono CJK SC" w:hAnsi="Noto Sans Mono CJK SC" w:eastAsia="Noto Sans Mono CJK SC"/>
                <w:sz w:val="15"/>
              </w:rPr>
              <w:t xml:space="preserve">    demo_img = np.arange(1, 17, dtype=np.float64).reshape(1, 1, 4, 4)</w:t>
            </w:r>
          </w:p>
          <w:p>
            <w:pPr>
              <w:spacing w:after="0" w:line="240" w:lineRule="auto"/>
            </w:pPr>
            <w:r>
              <w:rPr>
                <w:rFonts w:ascii="Noto Sans Mono CJK SC" w:hAnsi="Noto Sans Mono CJK SC" w:eastAsia="Noto Sans Mono CJK SC"/>
                <w:sz w:val="15"/>
              </w:rPr>
              <w:t xml:space="preserve">    padded = np.pad(demo_img, [(0, 0), (0, 0), (1, 1), (1, 1)], mode="constant")</w:t>
            </w:r>
          </w:p>
          <w:p>
            <w:pPr>
              <w:spacing w:after="0" w:line="240" w:lineRule="auto"/>
            </w:pPr>
            <w:r>
              <w:rPr>
                <w:rFonts w:ascii="Noto Sans Mono CJK SC" w:hAnsi="Noto Sans Mono CJK SC" w:eastAsia="Noto Sans Mono CJK SC"/>
                <w:sz w:val="15"/>
              </w:rPr>
              <w:t xml:space="preserve">    cols = im2col(demo_img, filter_h=3, filter_w=3, stride=1, pad=1)</w:t>
            </w:r>
          </w:p>
          <w:p>
            <w:pPr>
              <w:spacing w:after="0" w:line="240" w:lineRule="auto"/>
            </w:pPr>
            <w:r>
              <w:rPr>
                <w:rFonts w:ascii="Noto Sans Mono CJK SC" w:hAnsi="Noto Sans Mono CJK SC" w:eastAsia="Noto Sans Mono CJK SC"/>
                <w:sz w:val="15"/>
              </w:rPr>
              <w:t xml:space="preserve">    restored = col2im(cols, demo_img.shape, filter_h=3, filter_w=3, stride=1, pad=1)</w:t>
            </w:r>
          </w:p>
          <w:p>
            <w:pPr>
              <w:spacing w:after="0" w:line="240" w:lineRule="auto"/>
            </w:pPr>
            <w:r>
              <w:rPr>
                <w:rFonts w:ascii="Noto Sans Mono CJK SC" w:hAnsi="Noto Sans Mono CJK SC" w:eastAsia="Noto Sans Mono CJK SC"/>
                <w:sz w:val="15"/>
              </w:rPr>
              <w:t xml:space="preserve">    return demo_img, padded, cols, restored</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run_training(epochs=20, batch_size=64, lr=0.05):</w:t>
            </w:r>
          </w:p>
          <w:p>
            <w:pPr>
              <w:spacing w:after="0" w:line="240" w:lineRule="auto"/>
            </w:pPr>
            <w:r>
              <w:rPr>
                <w:rFonts w:ascii="Noto Sans Mono CJK SC" w:hAnsi="Noto Sans Mono CJK SC" w:eastAsia="Noto Sans Mono CJK SC"/>
                <w:sz w:val="15"/>
              </w:rPr>
              <w:t xml:space="preserve">    digits = datasets.load_digits()</w:t>
            </w:r>
          </w:p>
          <w:p>
            <w:pPr>
              <w:spacing w:after="0" w:line="240" w:lineRule="auto"/>
            </w:pPr>
            <w:r>
              <w:rPr>
                <w:rFonts w:ascii="Noto Sans Mono CJK SC" w:hAnsi="Noto Sans Mono CJK SC" w:eastAsia="Noto Sans Mono CJK SC"/>
                <w:sz w:val="15"/>
              </w:rPr>
              <w:t xml:space="preserve">    X = digits.images.astype(np.float64) / 16.0</w:t>
            </w:r>
          </w:p>
          <w:p>
            <w:pPr>
              <w:spacing w:after="0" w:line="240" w:lineRule="auto"/>
            </w:pPr>
            <w:r>
              <w:rPr>
                <w:rFonts w:ascii="Noto Sans Mono CJK SC" w:hAnsi="Noto Sans Mono CJK SC" w:eastAsia="Noto Sans Mono CJK SC"/>
                <w:sz w:val="15"/>
              </w:rPr>
              <w:t xml:space="preserve">    y = digits.target.astype(int)</w:t>
            </w:r>
          </w:p>
          <w:p>
            <w:pPr>
              <w:spacing w:after="0" w:line="240" w:lineRule="auto"/>
            </w:pPr>
            <w:r>
              <w:rPr>
                <w:rFonts w:ascii="Noto Sans Mono CJK SC" w:hAnsi="Noto Sans Mono CJK SC" w:eastAsia="Noto Sans Mono CJK SC"/>
                <w:sz w:val="15"/>
              </w:rPr>
              <w:t xml:space="preserve">    X = X[:, None, :, :]</w:t>
            </w:r>
          </w:p>
          <w:p>
            <w:pPr>
              <w:spacing w:after="0" w:line="240" w:lineRule="auto"/>
            </w:pPr>
            <w:r>
              <w:rPr>
                <w:rFonts w:ascii="Noto Sans Mono CJK SC" w:hAnsi="Noto Sans Mono CJK SC" w:eastAsia="Noto Sans Mono CJK SC"/>
                <w:sz w:val="15"/>
              </w:rPr>
              <w:t xml:space="preserve">    y_oh = one_hot(y, 10)</w:t>
            </w:r>
          </w:p>
          <w:p>
            <w:pPr>
              <w:spacing w:after="0" w:line="240" w:lineRule="auto"/>
            </w:pPr>
            <w:r>
              <w:rPr>
                <w:rFonts w:ascii="Noto Sans Mono CJK SC" w:hAnsi="Noto Sans Mono CJK SC" w:eastAsia="Noto Sans Mono CJK SC"/>
                <w:sz w:val="15"/>
              </w:rPr>
              <w:t xml:space="preserve">    X_train, X_test, y_train, y_test, t_train, t_test = train_test_split(</w:t>
            </w:r>
          </w:p>
          <w:p>
            <w:pPr>
              <w:spacing w:after="0" w:line="240" w:lineRule="auto"/>
            </w:pPr>
            <w:r>
              <w:rPr>
                <w:rFonts w:ascii="Noto Sans Mono CJK SC" w:hAnsi="Noto Sans Mono CJK SC" w:eastAsia="Noto Sans Mono CJK SC"/>
                <w:sz w:val="15"/>
              </w:rPr>
              <w:t xml:space="preserve">        X, y, y_oh, test_size=0.25, random_state=42, stratify=y</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model = SimpleCNN()</w:t>
            </w:r>
          </w:p>
          <w:p>
            <w:pPr>
              <w:spacing w:after="0" w:line="240" w:lineRule="auto"/>
            </w:pPr>
            <w:r>
              <w:rPr>
                <w:rFonts w:ascii="Noto Sans Mono CJK SC" w:hAnsi="Noto Sans Mono CJK SC" w:eastAsia="Noto Sans Mono CJK SC"/>
                <w:sz w:val="15"/>
              </w:rPr>
              <w:t xml:space="preserve">    train_losses, test_losses, train_accs, test_accs = [], [], [], []</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n_train = X_train.shape[0]</w:t>
            </w:r>
          </w:p>
          <w:p>
            <w:pPr>
              <w:spacing w:after="0" w:line="240" w:lineRule="auto"/>
            </w:pPr>
            <w:r>
              <w:rPr>
                <w:rFonts w:ascii="Noto Sans Mono CJK SC" w:hAnsi="Noto Sans Mono CJK SC" w:eastAsia="Noto Sans Mono CJK SC"/>
                <w:sz w:val="15"/>
              </w:rPr>
              <w:t xml:space="preserve">    for epoch in range(1, epochs + 1):</w:t>
            </w:r>
          </w:p>
          <w:p>
            <w:pPr>
              <w:spacing w:after="0" w:line="240" w:lineRule="auto"/>
            </w:pPr>
            <w:r>
              <w:rPr>
                <w:rFonts w:ascii="Noto Sans Mono CJK SC" w:hAnsi="Noto Sans Mono CJK SC" w:eastAsia="Noto Sans Mono CJK SC"/>
                <w:sz w:val="15"/>
              </w:rPr>
              <w:t xml:space="preserve">        order = np.random.permutation(n_train)</w:t>
            </w:r>
          </w:p>
          <w:p>
            <w:pPr>
              <w:spacing w:after="0" w:line="240" w:lineRule="auto"/>
            </w:pPr>
            <w:r>
              <w:rPr>
                <w:rFonts w:ascii="Noto Sans Mono CJK SC" w:hAnsi="Noto Sans Mono CJK SC" w:eastAsia="Noto Sans Mono CJK SC"/>
                <w:sz w:val="15"/>
              </w:rPr>
              <w:t xml:space="preserve">        epoch_loss = []</w:t>
            </w:r>
          </w:p>
          <w:p>
            <w:pPr>
              <w:spacing w:after="0" w:line="240" w:lineRule="auto"/>
            </w:pPr>
            <w:r>
              <w:rPr>
                <w:rFonts w:ascii="Noto Sans Mono CJK SC" w:hAnsi="Noto Sans Mono CJK SC" w:eastAsia="Noto Sans Mono CJK SC"/>
                <w:sz w:val="15"/>
              </w:rPr>
              <w:t xml:space="preserve">        for i in range(0, n_train, batch_size):</w:t>
            </w:r>
          </w:p>
          <w:p>
            <w:pPr>
              <w:spacing w:after="0" w:line="240" w:lineRule="auto"/>
            </w:pPr>
            <w:r>
              <w:rPr>
                <w:rFonts w:ascii="Noto Sans Mono CJK SC" w:hAnsi="Noto Sans Mono CJK SC" w:eastAsia="Noto Sans Mono CJK SC"/>
                <w:sz w:val="15"/>
              </w:rPr>
              <w:t xml:space="preserve">            idx = order[i:i + batch_size]</w:t>
            </w:r>
          </w:p>
          <w:p>
            <w:pPr>
              <w:spacing w:after="0" w:line="240" w:lineRule="auto"/>
            </w:pPr>
            <w:r>
              <w:rPr>
                <w:rFonts w:ascii="Noto Sans Mono CJK SC" w:hAnsi="Noto Sans Mono CJK SC" w:eastAsia="Noto Sans Mono CJK SC"/>
                <w:sz w:val="15"/>
              </w:rPr>
              <w:t xml:space="preserve">            loss = model.gradient(X_train[idx], t_train[idx])</w:t>
            </w:r>
          </w:p>
          <w:p>
            <w:pPr>
              <w:spacing w:after="0" w:line="240" w:lineRule="auto"/>
            </w:pPr>
            <w:r>
              <w:rPr>
                <w:rFonts w:ascii="Noto Sans Mono CJK SC" w:hAnsi="Noto Sans Mono CJK SC" w:eastAsia="Noto Sans Mono CJK SC"/>
                <w:sz w:val="15"/>
              </w:rPr>
              <w:t xml:space="preserve">            model.update(lr)</w:t>
            </w:r>
          </w:p>
          <w:p>
            <w:pPr>
              <w:spacing w:after="0" w:line="240" w:lineRule="auto"/>
            </w:pPr>
            <w:r>
              <w:rPr>
                <w:rFonts w:ascii="Noto Sans Mono CJK SC" w:hAnsi="Noto Sans Mono CJK SC" w:eastAsia="Noto Sans Mono CJK SC"/>
                <w:sz w:val="15"/>
              </w:rPr>
              <w:t xml:space="preserve">            epoch_loss.append(loss)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train_loss = float(np.mean(epoch_loss))</w:t>
            </w:r>
          </w:p>
          <w:p>
            <w:pPr>
              <w:spacing w:after="0" w:line="240" w:lineRule="auto"/>
            </w:pPr>
            <w:r>
              <w:rPr>
                <w:rFonts w:ascii="Noto Sans Mono CJK SC" w:hAnsi="Noto Sans Mono CJK SC" w:eastAsia="Noto Sans Mono CJK SC"/>
                <w:sz w:val="15"/>
              </w:rPr>
              <w:t xml:space="preserve">        test_loss = model.loss(X_test, t_test)</w:t>
            </w:r>
          </w:p>
          <w:p>
            <w:pPr>
              <w:spacing w:after="0" w:line="240" w:lineRule="auto"/>
            </w:pPr>
            <w:r>
              <w:rPr>
                <w:rFonts w:ascii="Noto Sans Mono CJK SC" w:hAnsi="Noto Sans Mono CJK SC" w:eastAsia="Noto Sans Mono CJK SC"/>
                <w:sz w:val="15"/>
              </w:rPr>
              <w:t xml:space="preserve">        train_acc = model.accuracy(X_train, y_train)</w:t>
            </w:r>
          </w:p>
          <w:p>
            <w:pPr>
              <w:spacing w:after="0" w:line="240" w:lineRule="auto"/>
            </w:pPr>
            <w:r>
              <w:rPr>
                <w:rFonts w:ascii="Noto Sans Mono CJK SC" w:hAnsi="Noto Sans Mono CJK SC" w:eastAsia="Noto Sans Mono CJK SC"/>
                <w:sz w:val="15"/>
              </w:rPr>
              <w:t xml:space="preserve">        test_acc = model.accuracy(X_test, y_test)</w:t>
            </w:r>
          </w:p>
          <w:p>
            <w:pPr>
              <w:spacing w:after="0" w:line="240" w:lineRule="auto"/>
            </w:pPr>
            <w:r>
              <w:rPr>
                <w:rFonts w:ascii="Noto Sans Mono CJK SC" w:hAnsi="Noto Sans Mono CJK SC" w:eastAsia="Noto Sans Mono CJK SC"/>
                <w:sz w:val="15"/>
              </w:rPr>
              <w:t xml:space="preserve">        train_losses.append(train_loss)</w:t>
            </w:r>
          </w:p>
          <w:p>
            <w:pPr>
              <w:spacing w:after="0" w:line="240" w:lineRule="auto"/>
            </w:pPr>
            <w:r>
              <w:rPr>
                <w:rFonts w:ascii="Noto Sans Mono CJK SC" w:hAnsi="Noto Sans Mono CJK SC" w:eastAsia="Noto Sans Mono CJK SC"/>
                <w:sz w:val="15"/>
              </w:rPr>
              <w:t xml:space="preserve">        test_losses.append(float(test_loss))</w:t>
            </w:r>
          </w:p>
          <w:p>
            <w:pPr>
              <w:spacing w:after="0" w:line="240" w:lineRule="auto"/>
            </w:pPr>
            <w:r>
              <w:rPr>
                <w:rFonts w:ascii="Noto Sans Mono CJK SC" w:hAnsi="Noto Sans Mono CJK SC" w:eastAsia="Noto Sans Mono CJK SC"/>
                <w:sz w:val="15"/>
              </w:rPr>
              <w:t xml:space="preserve">        train_accs.append(train_acc)</w:t>
            </w:r>
          </w:p>
          <w:p>
            <w:pPr>
              <w:spacing w:after="0" w:line="240" w:lineRule="auto"/>
            </w:pPr>
            <w:r>
              <w:rPr>
                <w:rFonts w:ascii="Noto Sans Mono CJK SC" w:hAnsi="Noto Sans Mono CJK SC" w:eastAsia="Noto Sans Mono CJK SC"/>
                <w:sz w:val="15"/>
              </w:rPr>
              <w:t xml:space="preserve">        test_accs.append(test_acc)</w:t>
            </w:r>
          </w:p>
          <w:p>
            <w:pPr>
              <w:spacing w:after="0" w:line="240" w:lineRule="auto"/>
            </w:pPr>
            <w:r>
              <w:rPr>
                <w:rFonts w:ascii="Noto Sans Mono CJK SC" w:hAnsi="Noto Sans Mono CJK SC" w:eastAsia="Noto Sans Mono CJK SC"/>
                <w:sz w:val="15"/>
              </w:rPr>
              <w:t xml:space="preserve">        print(f"Epoch {epoch:02d}: train_loss={train_loss:.4f}, test_loss={test_loss:.4f}, "</w:t>
            </w:r>
          </w:p>
          <w:p>
            <w:pPr>
              <w:spacing w:after="0" w:line="240" w:lineRule="auto"/>
            </w:pPr>
            <w:r>
              <w:rPr>
                <w:rFonts w:ascii="Noto Sans Mono CJK SC" w:hAnsi="Noto Sans Mono CJK SC" w:eastAsia="Noto Sans Mono CJK SC"/>
                <w:sz w:val="15"/>
              </w:rPr>
              <w:t xml:space="preserve">              f"train_acc={train_acc:.4f}, test_acc={test_acc:.4f}")</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pred_test = np.argmax(model.predict_proba(X_test), axis=1)</w:t>
            </w:r>
          </w:p>
          <w:p>
            <w:pPr>
              <w:spacing w:after="0" w:line="240" w:lineRule="auto"/>
            </w:pPr>
            <w:r>
              <w:rPr>
                <w:rFonts w:ascii="Noto Sans Mono CJK SC" w:hAnsi="Noto Sans Mono CJK SC" w:eastAsia="Noto Sans Mono CJK SC"/>
                <w:sz w:val="15"/>
              </w:rPr>
              <w:t xml:space="preserve">    cm = confusion_matrix(y_test, pred_test)</w:t>
            </w:r>
          </w:p>
          <w:p>
            <w:pPr>
              <w:spacing w:after="0" w:line="240" w:lineRule="auto"/>
            </w:pPr>
            <w:r>
              <w:rPr>
                <w:rFonts w:ascii="Noto Sans Mono CJK SC" w:hAnsi="Noto Sans Mono CJK SC" w:eastAsia="Noto Sans Mono CJK SC"/>
                <w:sz w:val="15"/>
              </w:rPr>
              <w:t xml:space="preserve">    history = {</w:t>
            </w:r>
          </w:p>
          <w:p>
            <w:pPr>
              <w:spacing w:after="0" w:line="240" w:lineRule="auto"/>
            </w:pPr>
            <w:r>
              <w:rPr>
                <w:rFonts w:ascii="Noto Sans Mono CJK SC" w:hAnsi="Noto Sans Mono CJK SC" w:eastAsia="Noto Sans Mono CJK SC"/>
                <w:sz w:val="15"/>
              </w:rPr>
              <w:t xml:space="preserve">        "train_loss": train_losses,</w:t>
            </w:r>
          </w:p>
          <w:p>
            <w:pPr>
              <w:spacing w:after="0" w:line="240" w:lineRule="auto"/>
            </w:pPr>
            <w:r>
              <w:rPr>
                <w:rFonts w:ascii="Noto Sans Mono CJK SC" w:hAnsi="Noto Sans Mono CJK SC" w:eastAsia="Noto Sans Mono CJK SC"/>
                <w:sz w:val="15"/>
              </w:rPr>
              <w:t xml:space="preserve">        "test_loss": test_losses,</w:t>
            </w:r>
          </w:p>
          <w:p>
            <w:pPr>
              <w:spacing w:after="0" w:line="240" w:lineRule="auto"/>
            </w:pPr>
            <w:r>
              <w:rPr>
                <w:rFonts w:ascii="Noto Sans Mono CJK SC" w:hAnsi="Noto Sans Mono CJK SC" w:eastAsia="Noto Sans Mono CJK SC"/>
                <w:sz w:val="15"/>
              </w:rPr>
              <w:t xml:space="preserve">        "train_acc": train_accs,</w:t>
            </w:r>
          </w:p>
          <w:p>
            <w:pPr>
              <w:spacing w:after="0" w:line="240" w:lineRule="auto"/>
            </w:pPr>
            <w:r>
              <w:rPr>
                <w:rFonts w:ascii="Noto Sans Mono CJK SC" w:hAnsi="Noto Sans Mono CJK SC" w:eastAsia="Noto Sans Mono CJK SC"/>
                <w:sz w:val="15"/>
              </w:rPr>
              <w:t xml:space="preserve">        "test_acc": test_accs,</w:t>
            </w:r>
          </w:p>
          <w:p>
            <w:pPr>
              <w:spacing w:after="0" w:line="240" w:lineRule="auto"/>
            </w:pPr>
            <w:r>
              <w:rPr>
                <w:rFonts w:ascii="Noto Sans Mono CJK SC" w:hAnsi="Noto Sans Mono CJK SC" w:eastAsia="Noto Sans Mono CJK SC"/>
                <w:sz w:val="15"/>
              </w:rPr>
              <w:t xml:space="preserve">        "final_train_acc": train_accs[-1],</w:t>
            </w:r>
          </w:p>
          <w:p>
            <w:pPr>
              <w:spacing w:after="0" w:line="240" w:lineRule="auto"/>
            </w:pPr>
            <w:r>
              <w:rPr>
                <w:rFonts w:ascii="Noto Sans Mono CJK SC" w:hAnsi="Noto Sans Mono CJK SC" w:eastAsia="Noto Sans Mono CJK SC"/>
                <w:sz w:val="15"/>
              </w:rPr>
              <w:t xml:space="preserve">        "final_test_acc": test_accs[-1],</w:t>
            </w:r>
          </w:p>
          <w:p>
            <w:pPr>
              <w:spacing w:after="0" w:line="240" w:lineRule="auto"/>
            </w:pPr>
            <w:r>
              <w:rPr>
                <w:rFonts w:ascii="Noto Sans Mono CJK SC" w:hAnsi="Noto Sans Mono CJK SC" w:eastAsia="Noto Sans Mono CJK SC"/>
                <w:sz w:val="15"/>
              </w:rPr>
              <w:t xml:space="preserve">        "confusion_matrix": cm,</w:t>
            </w:r>
          </w:p>
          <w:p>
            <w:pPr>
              <w:spacing w:after="0" w:line="240" w:lineRule="auto"/>
            </w:pPr>
            <w:r>
              <w:rPr>
                <w:rFonts w:ascii="Noto Sans Mono CJK SC" w:hAnsi="Noto Sans Mono CJK SC" w:eastAsia="Noto Sans Mono CJK SC"/>
                <w:sz w:val="15"/>
              </w:rPr>
              <w:t xml:space="preserve">        "X_test": X_test,</w:t>
            </w:r>
          </w:p>
          <w:p>
            <w:pPr>
              <w:spacing w:after="0" w:line="240" w:lineRule="auto"/>
            </w:pPr>
            <w:r>
              <w:rPr>
                <w:rFonts w:ascii="Noto Sans Mono CJK SC" w:hAnsi="Noto Sans Mono CJK SC" w:eastAsia="Noto Sans Mono CJK SC"/>
                <w:sz w:val="15"/>
              </w:rPr>
              <w:t xml:space="preserve">        "y_test": y_test,</w:t>
            </w:r>
          </w:p>
          <w:p>
            <w:pPr>
              <w:spacing w:after="0" w:line="240" w:lineRule="auto"/>
            </w:pPr>
            <w:r>
              <w:rPr>
                <w:rFonts w:ascii="Noto Sans Mono CJK SC" w:hAnsi="Noto Sans Mono CJK SC" w:eastAsia="Noto Sans Mono CJK SC"/>
                <w:sz w:val="15"/>
              </w:rPr>
              <w:t xml:space="preserve">        "pred_test": pred_test,</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t xml:space="preserve">    return model, history</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def make_figures(history, out_dir="."):</w:t>
            </w:r>
          </w:p>
          <w:p>
            <w:pPr>
              <w:spacing w:after="0" w:line="240" w:lineRule="auto"/>
            </w:pPr>
            <w:r>
              <w:rPr>
                <w:rFonts w:ascii="Noto Sans Mono CJK SC" w:hAnsi="Noto Sans Mono CJK SC" w:eastAsia="Noto Sans Mono CJK SC"/>
                <w:sz w:val="15"/>
              </w:rPr>
              <w:t xml:space="preserve">    epochs = np.arange(1, len(history["train_loss"]) + 1)</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plt.figure(figsize=(6.4, 4.2), dpi=160)</w:t>
            </w:r>
          </w:p>
          <w:p>
            <w:pPr>
              <w:spacing w:after="0" w:line="240" w:lineRule="auto"/>
            </w:pPr>
            <w:r>
              <w:rPr>
                <w:rFonts w:ascii="Noto Sans Mono CJK SC" w:hAnsi="Noto Sans Mono CJK SC" w:eastAsia="Noto Sans Mono CJK SC"/>
                <w:sz w:val="15"/>
              </w:rPr>
              <w:t xml:space="preserve">    plt.plot(epochs, history["train_loss"], marker="o", label="Train loss")</w:t>
            </w:r>
          </w:p>
          <w:p>
            <w:pPr>
              <w:spacing w:after="0" w:line="240" w:lineRule="auto"/>
            </w:pPr>
            <w:r>
              <w:rPr>
                <w:rFonts w:ascii="Noto Sans Mono CJK SC" w:hAnsi="Noto Sans Mono CJK SC" w:eastAsia="Noto Sans Mono CJK SC"/>
                <w:sz w:val="15"/>
              </w:rPr>
              <w:t xml:space="preserve">    plt.plot(epochs, history["test_loss"], marker="s", label="Test loss")</w:t>
            </w:r>
          </w:p>
          <w:p>
            <w:pPr>
              <w:spacing w:after="0" w:line="240" w:lineRule="auto"/>
            </w:pPr>
            <w:r>
              <w:rPr>
                <w:rFonts w:ascii="Noto Sans Mono CJK SC" w:hAnsi="Noto Sans Mono CJK SC" w:eastAsia="Noto Sans Mono CJK SC"/>
                <w:sz w:val="15"/>
              </w:rPr>
              <w:t xml:space="preserve">    plt.xlabel("Epoch")</w:t>
            </w:r>
          </w:p>
          <w:p>
            <w:pPr>
              <w:spacing w:after="0" w:line="240" w:lineRule="auto"/>
            </w:pPr>
            <w:r>
              <w:rPr>
                <w:rFonts w:ascii="Noto Sans Mono CJK SC" w:hAnsi="Noto Sans Mono CJK SC" w:eastAsia="Noto Sans Mono CJK SC"/>
                <w:sz w:val="15"/>
              </w:rPr>
              <w:t xml:space="preserve">    plt.ylabel("Cross entropy loss")</w:t>
            </w:r>
          </w:p>
          <w:p>
            <w:pPr>
              <w:spacing w:after="0" w:line="240" w:lineRule="auto"/>
            </w:pPr>
            <w:r>
              <w:rPr>
                <w:rFonts w:ascii="Noto Sans Mono CJK SC" w:hAnsi="Noto Sans Mono CJK SC" w:eastAsia="Noto Sans Mono CJK SC"/>
                <w:sz w:val="15"/>
              </w:rPr>
              <w:t xml:space="preserve">    plt.title("Training and test loss")</w:t>
            </w:r>
          </w:p>
          <w:p>
            <w:pPr>
              <w:spacing w:after="0" w:line="240" w:lineRule="auto"/>
            </w:pPr>
            <w:r>
              <w:rPr>
                <w:rFonts w:ascii="Noto Sans Mono CJK SC" w:hAnsi="Noto Sans Mono CJK SC" w:eastAsia="Noto Sans Mono CJK SC"/>
                <w:sz w:val="15"/>
              </w:rPr>
              <w:t xml:space="preserve">    plt.grid(True, alpha=0.3)</w:t>
            </w:r>
          </w:p>
          <w:p>
            <w:pPr>
              <w:spacing w:after="0" w:line="240" w:lineRule="auto"/>
            </w:pPr>
            <w:r>
              <w:rPr>
                <w:rFonts w:ascii="Noto Sans Mono CJK SC" w:hAnsi="Noto Sans Mono CJK SC" w:eastAsia="Noto Sans Mono CJK SC"/>
                <w:sz w:val="15"/>
              </w:rPr>
              <w:t xml:space="preserve">    plt.legend()</w:t>
            </w:r>
          </w:p>
          <w:p>
            <w:pPr>
              <w:spacing w:after="0" w:line="240" w:lineRule="auto"/>
            </w:pPr>
            <w:r>
              <w:rPr>
                <w:rFonts w:ascii="Noto Sans Mono CJK SC" w:hAnsi="Noto Sans Mono CJK SC" w:eastAsia="Noto Sans Mono CJK SC"/>
                <w:sz w:val="15"/>
              </w:rPr>
              <w:t xml:space="preserve">    plt.tight_layout()</w:t>
            </w:r>
          </w:p>
          <w:p>
            <w:pPr>
              <w:spacing w:after="0" w:line="240" w:lineRule="auto"/>
            </w:pPr>
            <w:r>
              <w:rPr>
                <w:rFonts w:ascii="Noto Sans Mono CJK SC" w:hAnsi="Noto Sans Mono CJK SC" w:eastAsia="Noto Sans Mono CJK SC"/>
                <w:sz w:val="15"/>
              </w:rPr>
              <w:t xml:space="preserve">    plt.savefig(f"{out_dir}/loss_curve.png")</w:t>
            </w:r>
          </w:p>
          <w:p>
            <w:pPr>
              <w:spacing w:after="0" w:line="240" w:lineRule="auto"/>
            </w:pPr>
            <w:r>
              <w:rPr>
                <w:rFonts w:ascii="Noto Sans Mono CJK SC" w:hAnsi="Noto Sans Mono CJK SC" w:eastAsia="Noto Sans Mono CJK SC"/>
                <w:sz w:val="15"/>
              </w:rPr>
              <w:t xml:space="preserve">    plt.close()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plt.figure(figsize=(6.4, 4.2), dpi=160)</w:t>
            </w:r>
          </w:p>
          <w:p>
            <w:pPr>
              <w:spacing w:after="0" w:line="240" w:lineRule="auto"/>
            </w:pPr>
            <w:r>
              <w:rPr>
                <w:rFonts w:ascii="Noto Sans Mono CJK SC" w:hAnsi="Noto Sans Mono CJK SC" w:eastAsia="Noto Sans Mono CJK SC"/>
                <w:sz w:val="15"/>
              </w:rPr>
              <w:t xml:space="preserve">    plt.plot(epochs, history["train_acc"], marker="o", label="Train accuracy")</w:t>
            </w:r>
          </w:p>
          <w:p>
            <w:pPr>
              <w:spacing w:after="0" w:line="240" w:lineRule="auto"/>
            </w:pPr>
            <w:r>
              <w:rPr>
                <w:rFonts w:ascii="Noto Sans Mono CJK SC" w:hAnsi="Noto Sans Mono CJK SC" w:eastAsia="Noto Sans Mono CJK SC"/>
                <w:sz w:val="15"/>
              </w:rPr>
              <w:t xml:space="preserve">    plt.plot(epochs, history["test_acc"], marker="s", label="Test accuracy")</w:t>
            </w:r>
          </w:p>
          <w:p>
            <w:pPr>
              <w:spacing w:after="0" w:line="240" w:lineRule="auto"/>
            </w:pPr>
            <w:r>
              <w:rPr>
                <w:rFonts w:ascii="Noto Sans Mono CJK SC" w:hAnsi="Noto Sans Mono CJK SC" w:eastAsia="Noto Sans Mono CJK SC"/>
                <w:sz w:val="15"/>
              </w:rPr>
              <w:t xml:space="preserve">    plt.xlabel("Epoch")</w:t>
            </w:r>
          </w:p>
          <w:p>
            <w:pPr>
              <w:spacing w:after="0" w:line="240" w:lineRule="auto"/>
            </w:pPr>
            <w:r>
              <w:rPr>
                <w:rFonts w:ascii="Noto Sans Mono CJK SC" w:hAnsi="Noto Sans Mono CJK SC" w:eastAsia="Noto Sans Mono CJK SC"/>
                <w:sz w:val="15"/>
              </w:rPr>
              <w:t xml:space="preserve">    plt.ylabel("Accuracy")</w:t>
            </w:r>
          </w:p>
          <w:p>
            <w:pPr>
              <w:spacing w:after="0" w:line="240" w:lineRule="auto"/>
            </w:pPr>
            <w:r>
              <w:rPr>
                <w:rFonts w:ascii="Noto Sans Mono CJK SC" w:hAnsi="Noto Sans Mono CJK SC" w:eastAsia="Noto Sans Mono CJK SC"/>
                <w:sz w:val="15"/>
              </w:rPr>
              <w:t xml:space="preserve">    plt.ylim(0, 1.02)</w:t>
            </w:r>
          </w:p>
          <w:p>
            <w:pPr>
              <w:spacing w:after="0" w:line="240" w:lineRule="auto"/>
            </w:pPr>
            <w:r>
              <w:rPr>
                <w:rFonts w:ascii="Noto Sans Mono CJK SC" w:hAnsi="Noto Sans Mono CJK SC" w:eastAsia="Noto Sans Mono CJK SC"/>
                <w:sz w:val="15"/>
              </w:rPr>
              <w:t xml:space="preserve">    plt.title("Training and test accuracy")</w:t>
            </w:r>
          </w:p>
          <w:p>
            <w:pPr>
              <w:spacing w:after="0" w:line="240" w:lineRule="auto"/>
            </w:pPr>
            <w:r>
              <w:rPr>
                <w:rFonts w:ascii="Noto Sans Mono CJK SC" w:hAnsi="Noto Sans Mono CJK SC" w:eastAsia="Noto Sans Mono CJK SC"/>
                <w:sz w:val="15"/>
              </w:rPr>
              <w:t xml:space="preserve">    plt.grid(True, alpha=0.3)</w:t>
            </w:r>
          </w:p>
          <w:p>
            <w:pPr>
              <w:spacing w:after="0" w:line="240" w:lineRule="auto"/>
            </w:pPr>
            <w:r>
              <w:rPr>
                <w:rFonts w:ascii="Noto Sans Mono CJK SC" w:hAnsi="Noto Sans Mono CJK SC" w:eastAsia="Noto Sans Mono CJK SC"/>
                <w:sz w:val="15"/>
              </w:rPr>
              <w:t xml:space="preserve">    plt.legend()</w:t>
            </w:r>
          </w:p>
          <w:p>
            <w:pPr>
              <w:spacing w:after="0" w:line="240" w:lineRule="auto"/>
            </w:pPr>
            <w:r>
              <w:rPr>
                <w:rFonts w:ascii="Noto Sans Mono CJK SC" w:hAnsi="Noto Sans Mono CJK SC" w:eastAsia="Noto Sans Mono CJK SC"/>
                <w:sz w:val="15"/>
              </w:rPr>
              <w:t xml:space="preserve">    plt.tight_layout()</w:t>
            </w:r>
          </w:p>
          <w:p>
            <w:pPr>
              <w:spacing w:after="0" w:line="240" w:lineRule="auto"/>
            </w:pPr>
            <w:r>
              <w:rPr>
                <w:rFonts w:ascii="Noto Sans Mono CJK SC" w:hAnsi="Noto Sans Mono CJK SC" w:eastAsia="Noto Sans Mono CJK SC"/>
                <w:sz w:val="15"/>
              </w:rPr>
              <w:t xml:space="preserve">    plt.savefig(f"{out_dir}/accuracy_curve.png")</w:t>
            </w:r>
          </w:p>
          <w:p>
            <w:pPr>
              <w:spacing w:after="0" w:line="240" w:lineRule="auto"/>
            </w:pPr>
            <w:r>
              <w:rPr>
                <w:rFonts w:ascii="Noto Sans Mono CJK SC" w:hAnsi="Noto Sans Mono CJK SC" w:eastAsia="Noto Sans Mono CJK SC"/>
                <w:sz w:val="15"/>
              </w:rPr>
              <w:t xml:space="preserve">    plt.close()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plt.figure(figsize=(5.2, 4.6), dpi=160)</w:t>
            </w:r>
          </w:p>
          <w:p>
            <w:pPr>
              <w:spacing w:after="0" w:line="240" w:lineRule="auto"/>
            </w:pPr>
            <w:r>
              <w:rPr>
                <w:rFonts w:ascii="Noto Sans Mono CJK SC" w:hAnsi="Noto Sans Mono CJK SC" w:eastAsia="Noto Sans Mono CJK SC"/>
                <w:sz w:val="15"/>
              </w:rPr>
              <w:t xml:space="preserve">    plt.imshow(history["confusion_matrix"], interpolation="nearest")</w:t>
            </w:r>
          </w:p>
          <w:p>
            <w:pPr>
              <w:spacing w:after="0" w:line="240" w:lineRule="auto"/>
            </w:pPr>
            <w:r>
              <w:rPr>
                <w:rFonts w:ascii="Noto Sans Mono CJK SC" w:hAnsi="Noto Sans Mono CJK SC" w:eastAsia="Noto Sans Mono CJK SC"/>
                <w:sz w:val="15"/>
              </w:rPr>
              <w:t xml:space="preserve">    plt.title("Confusion matrix on test set")</w:t>
            </w:r>
          </w:p>
          <w:p>
            <w:pPr>
              <w:spacing w:after="0" w:line="240" w:lineRule="auto"/>
            </w:pPr>
            <w:r>
              <w:rPr>
                <w:rFonts w:ascii="Noto Sans Mono CJK SC" w:hAnsi="Noto Sans Mono CJK SC" w:eastAsia="Noto Sans Mono CJK SC"/>
                <w:sz w:val="15"/>
              </w:rPr>
              <w:t xml:space="preserve">    plt.xlabel("Predicted label")</w:t>
            </w:r>
          </w:p>
          <w:p>
            <w:pPr>
              <w:spacing w:after="0" w:line="240" w:lineRule="auto"/>
            </w:pPr>
            <w:r>
              <w:rPr>
                <w:rFonts w:ascii="Noto Sans Mono CJK SC" w:hAnsi="Noto Sans Mono CJK SC" w:eastAsia="Noto Sans Mono CJK SC"/>
                <w:sz w:val="15"/>
              </w:rPr>
              <w:t xml:space="preserve">    plt.ylabel("True label")</w:t>
            </w:r>
          </w:p>
          <w:p>
            <w:pPr>
              <w:spacing w:after="0" w:line="240" w:lineRule="auto"/>
            </w:pPr>
            <w:r>
              <w:rPr>
                <w:rFonts w:ascii="Noto Sans Mono CJK SC" w:hAnsi="Noto Sans Mono CJK SC" w:eastAsia="Noto Sans Mono CJK SC"/>
                <w:sz w:val="15"/>
              </w:rPr>
              <w:t xml:space="preserve">    plt.colorbar(fraction=0.046, pad=0.04)</w:t>
            </w:r>
          </w:p>
          <w:p>
            <w:pPr>
              <w:spacing w:after="0" w:line="240" w:lineRule="auto"/>
            </w:pPr>
            <w:r>
              <w:rPr>
                <w:rFonts w:ascii="Noto Sans Mono CJK SC" w:hAnsi="Noto Sans Mono CJK SC" w:eastAsia="Noto Sans Mono CJK SC"/>
                <w:sz w:val="15"/>
              </w:rPr>
              <w:t xml:space="preserve">    for i in range(10):</w:t>
            </w:r>
          </w:p>
          <w:p>
            <w:pPr>
              <w:spacing w:after="0" w:line="240" w:lineRule="auto"/>
            </w:pPr>
            <w:r>
              <w:rPr>
                <w:rFonts w:ascii="Noto Sans Mono CJK SC" w:hAnsi="Noto Sans Mono CJK SC" w:eastAsia="Noto Sans Mono CJK SC"/>
                <w:sz w:val="15"/>
              </w:rPr>
              <w:t xml:space="preserve">        for j in range(10):</w:t>
            </w:r>
          </w:p>
          <w:p>
            <w:pPr>
              <w:spacing w:after="0" w:line="240" w:lineRule="auto"/>
            </w:pPr>
            <w:r>
              <w:rPr>
                <w:rFonts w:ascii="Noto Sans Mono CJK SC" w:hAnsi="Noto Sans Mono CJK SC" w:eastAsia="Noto Sans Mono CJK SC"/>
                <w:sz w:val="15"/>
              </w:rPr>
              <w:t xml:space="preserve">            plt.text(j, i, str(history["confusion_matrix"][i, j]), ha="center", va="center", fontsize=7)</w:t>
            </w:r>
          </w:p>
          <w:p>
            <w:pPr>
              <w:spacing w:after="0" w:line="240" w:lineRule="auto"/>
            </w:pPr>
            <w:r>
              <w:rPr>
                <w:rFonts w:ascii="Noto Sans Mono CJK SC" w:hAnsi="Noto Sans Mono CJK SC" w:eastAsia="Noto Sans Mono CJK SC"/>
                <w:sz w:val="15"/>
              </w:rPr>
              <w:t xml:space="preserve">    plt.tight_layout()</w:t>
            </w:r>
          </w:p>
          <w:p>
            <w:pPr>
              <w:spacing w:after="0" w:line="240" w:lineRule="auto"/>
            </w:pPr>
            <w:r>
              <w:rPr>
                <w:rFonts w:ascii="Noto Sans Mono CJK SC" w:hAnsi="Noto Sans Mono CJK SC" w:eastAsia="Noto Sans Mono CJK SC"/>
                <w:sz w:val="15"/>
              </w:rPr>
              <w:t xml:space="preserve">    plt.savefig(f"{out_dir}/confusion_matrix.png")</w:t>
            </w:r>
          </w:p>
          <w:p>
            <w:pPr>
              <w:spacing w:after="0" w:line="240" w:lineRule="auto"/>
            </w:pPr>
            <w:r>
              <w:rPr>
                <w:rFonts w:ascii="Noto Sans Mono CJK SC" w:hAnsi="Noto Sans Mono CJK SC" w:eastAsia="Noto Sans Mono CJK SC"/>
                <w:sz w:val="15"/>
              </w:rPr>
              <w:t xml:space="preserve">    plt.close()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X_test = history["X_test"][:12]</w:t>
            </w:r>
          </w:p>
          <w:p>
            <w:pPr>
              <w:spacing w:after="0" w:line="240" w:lineRule="auto"/>
            </w:pPr>
            <w:r>
              <w:rPr>
                <w:rFonts w:ascii="Noto Sans Mono CJK SC" w:hAnsi="Noto Sans Mono CJK SC" w:eastAsia="Noto Sans Mono CJK SC"/>
                <w:sz w:val="15"/>
              </w:rPr>
              <w:t xml:space="preserve">    y_test = history["y_test"][:12]</w:t>
            </w:r>
          </w:p>
          <w:p>
            <w:pPr>
              <w:spacing w:after="0" w:line="240" w:lineRule="auto"/>
            </w:pPr>
            <w:r>
              <w:rPr>
                <w:rFonts w:ascii="Noto Sans Mono CJK SC" w:hAnsi="Noto Sans Mono CJK SC" w:eastAsia="Noto Sans Mono CJK SC"/>
                <w:sz w:val="15"/>
              </w:rPr>
              <w:t xml:space="preserve">    pred = history["pred_test"][:12]</w:t>
            </w:r>
          </w:p>
          <w:p>
            <w:pPr>
              <w:spacing w:after="0" w:line="240" w:lineRule="auto"/>
            </w:pPr>
            <w:r>
              <w:rPr>
                <w:rFonts w:ascii="Noto Sans Mono CJK SC" w:hAnsi="Noto Sans Mono CJK SC" w:eastAsia="Noto Sans Mono CJK SC"/>
                <w:sz w:val="15"/>
              </w:rPr>
              <w:t xml:space="preserve">    fig, axes = plt.subplots(3, 4, figsize=(6.4, 4.8), dpi=160)</w:t>
            </w:r>
          </w:p>
          <w:p>
            <w:pPr>
              <w:spacing w:after="0" w:line="240" w:lineRule="auto"/>
            </w:pPr>
            <w:r>
              <w:rPr>
                <w:rFonts w:ascii="Noto Sans Mono CJK SC" w:hAnsi="Noto Sans Mono CJK SC" w:eastAsia="Noto Sans Mono CJK SC"/>
                <w:sz w:val="15"/>
              </w:rPr>
              <w:t xml:space="preserve">    for ax, img, t, p in zip(axes.ravel(), X_test, y_test, pred):</w:t>
            </w:r>
          </w:p>
          <w:p>
            <w:pPr>
              <w:spacing w:after="0" w:line="240" w:lineRule="auto"/>
            </w:pPr>
            <w:r>
              <w:rPr>
                <w:rFonts w:ascii="Noto Sans Mono CJK SC" w:hAnsi="Noto Sans Mono CJK SC" w:eastAsia="Noto Sans Mono CJK SC"/>
                <w:sz w:val="15"/>
              </w:rPr>
              <w:t xml:space="preserve">        ax.imshow(img[0], cmap="gray")</w:t>
            </w:r>
          </w:p>
          <w:p>
            <w:pPr>
              <w:spacing w:after="0" w:line="240" w:lineRule="auto"/>
            </w:pPr>
            <w:r>
              <w:rPr>
                <w:rFonts w:ascii="Noto Sans Mono CJK SC" w:hAnsi="Noto Sans Mono CJK SC" w:eastAsia="Noto Sans Mono CJK SC"/>
                <w:sz w:val="15"/>
              </w:rPr>
              <w:t xml:space="preserve">        ax.set_title(f"T:{t}  P:{p}", fontsize=9)</w:t>
            </w:r>
          </w:p>
          <w:p>
            <w:pPr>
              <w:spacing w:after="0" w:line="240" w:lineRule="auto"/>
            </w:pPr>
            <w:r>
              <w:rPr>
                <w:rFonts w:ascii="Noto Sans Mono CJK SC" w:hAnsi="Noto Sans Mono CJK SC" w:eastAsia="Noto Sans Mono CJK SC"/>
                <w:sz w:val="15"/>
              </w:rPr>
              <w:t xml:space="preserve">        ax.axis("off")</w:t>
            </w:r>
          </w:p>
          <w:p>
            <w:pPr>
              <w:spacing w:after="0" w:line="240" w:lineRule="auto"/>
            </w:pPr>
            <w:r>
              <w:rPr>
                <w:rFonts w:ascii="Noto Sans Mono CJK SC" w:hAnsi="Noto Sans Mono CJK SC" w:eastAsia="Noto Sans Mono CJK SC"/>
                <w:sz w:val="15"/>
              </w:rPr>
              <w:t xml:space="preserve">    plt.tight_layout()</w:t>
            </w:r>
          </w:p>
          <w:p>
            <w:pPr>
              <w:spacing w:after="0" w:line="240" w:lineRule="auto"/>
            </w:pPr>
            <w:r>
              <w:rPr>
                <w:rFonts w:ascii="Noto Sans Mono CJK SC" w:hAnsi="Noto Sans Mono CJK SC" w:eastAsia="Noto Sans Mono CJK SC"/>
                <w:sz w:val="15"/>
              </w:rPr>
              <w:t xml:space="preserve">    plt.savefig(f"{out_dir}/sample_predictions.png")</w:t>
            </w:r>
          </w:p>
          <w:p>
            <w:pPr>
              <w:spacing w:after="0" w:line="240" w:lineRule="auto"/>
            </w:pPr>
            <w:r>
              <w:rPr>
                <w:rFonts w:ascii="Noto Sans Mono CJK SC" w:hAnsi="Noto Sans Mono CJK SC" w:eastAsia="Noto Sans Mono CJK SC"/>
                <w:sz w:val="15"/>
              </w:rPr>
              <w:t xml:space="preserve">    plt.close()</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LENET5_NUMPY_CODE = r'''</w:t>
            </w:r>
          </w:p>
          <w:p>
            <w:pPr>
              <w:spacing w:after="0" w:line="240" w:lineRule="auto"/>
            </w:pPr>
            <w:r>
              <w:rPr>
                <w:rFonts w:ascii="Noto Sans Mono CJK SC" w:hAnsi="Noto Sans Mono CJK SC" w:eastAsia="Noto Sans Mono CJK SC"/>
                <w:sz w:val="15"/>
              </w:rPr>
              <w:t># 思考与拓展：LeNet-5（NumPy 框架）结构示例</w:t>
            </w:r>
          </w:p>
          <w:p>
            <w:pPr>
              <w:spacing w:after="0" w:line="240" w:lineRule="auto"/>
            </w:pPr>
            <w:r>
              <w:rPr>
                <w:rFonts w:ascii="Noto Sans Mono CJK SC" w:hAnsi="Noto Sans Mono CJK SC" w:eastAsia="Noto Sans Mono CJK SC"/>
                <w:sz w:val="15"/>
              </w:rPr>
              <w:t># 输入为 MNIST 28x28 灰度图。为贴近经典 LeNet-5，可先 pad 到 32x32。</w:t>
            </w:r>
          </w:p>
          <w:p>
            <w:pPr>
              <w:spacing w:after="0" w:line="240" w:lineRule="auto"/>
            </w:pPr>
            <w:r>
              <w:rPr>
                <w:rFonts w:ascii="Noto Sans Mono CJK SC" w:hAnsi="Noto Sans Mono CJK SC" w:eastAsia="Noto Sans Mono CJK SC"/>
                <w:sz w:val="15"/>
              </w:rPr>
              <w:t># C1: Conv(1-&gt;6, 5x5, sigmoid) -&gt; 28x28</w:t>
            </w:r>
          </w:p>
          <w:p>
            <w:pPr>
              <w:spacing w:after="0" w:line="240" w:lineRule="auto"/>
            </w:pPr>
            <w:r>
              <w:rPr>
                <w:rFonts w:ascii="Noto Sans Mono CJK SC" w:hAnsi="Noto Sans Mono CJK SC" w:eastAsia="Noto Sans Mono CJK SC"/>
                <w:sz w:val="15"/>
              </w:rPr>
              <w:t># S2: MaxPool(2x2, stride=2, identity) -&gt; 14x14</w:t>
            </w:r>
          </w:p>
          <w:p>
            <w:pPr>
              <w:spacing w:after="0" w:line="240" w:lineRule="auto"/>
            </w:pPr>
            <w:r>
              <w:rPr>
                <w:rFonts w:ascii="Noto Sans Mono CJK SC" w:hAnsi="Noto Sans Mono CJK SC" w:eastAsia="Noto Sans Mono CJK SC"/>
                <w:sz w:val="15"/>
              </w:rPr>
              <w:t># C3: Conv(6-&gt;16, 5x5, sigmoid) -&gt; 10x10</w:t>
            </w:r>
          </w:p>
          <w:p>
            <w:pPr>
              <w:spacing w:after="0" w:line="240" w:lineRule="auto"/>
            </w:pPr>
            <w:r>
              <w:rPr>
                <w:rFonts w:ascii="Noto Sans Mono CJK SC" w:hAnsi="Noto Sans Mono CJK SC" w:eastAsia="Noto Sans Mono CJK SC"/>
                <w:sz w:val="15"/>
              </w:rPr>
              <w:t># S4: MaxPool(2x2, stride=2, identity) -&gt; 5x5</w:t>
            </w:r>
          </w:p>
          <w:p>
            <w:pPr>
              <w:spacing w:after="0" w:line="240" w:lineRule="auto"/>
            </w:pPr>
            <w:r>
              <w:rPr>
                <w:rFonts w:ascii="Noto Sans Mono CJK SC" w:hAnsi="Noto Sans Mono CJK SC" w:eastAsia="Noto Sans Mono CJK SC"/>
                <w:sz w:val="15"/>
              </w:rPr>
              <w:t># C5/F5: Flatten -&gt; Dense(16*5*5 -&gt; 120, sigmoid)</w:t>
            </w:r>
          </w:p>
          <w:p>
            <w:pPr>
              <w:spacing w:after="0" w:line="240" w:lineRule="auto"/>
            </w:pPr>
            <w:r>
              <w:rPr>
                <w:rFonts w:ascii="Noto Sans Mono CJK SC" w:hAnsi="Noto Sans Mono CJK SC" w:eastAsia="Noto Sans Mono CJK SC"/>
                <w:sz w:val="15"/>
              </w:rPr>
              <w:t># F6: Dense(120 -&gt; 84, sigmoid)</w:t>
            </w:r>
          </w:p>
          <w:p>
            <w:pPr>
              <w:spacing w:after="0" w:line="240" w:lineRule="auto"/>
            </w:pPr>
            <w:r>
              <w:rPr>
                <w:rFonts w:ascii="Noto Sans Mono CJK SC" w:hAnsi="Noto Sans Mono CJK SC" w:eastAsia="Noto Sans Mono CJK SC"/>
                <w:sz w:val="15"/>
              </w:rPr>
              <w:t># Output: Dense(84 -&gt; 10) + Softmax</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class LeNet5Numpy:</w:t>
            </w:r>
          </w:p>
          <w:p>
            <w:pPr>
              <w:spacing w:after="0" w:line="240" w:lineRule="auto"/>
            </w:pPr>
            <w:r>
              <w:rPr>
                <w:rFonts w:ascii="Noto Sans Mono CJK SC" w:hAnsi="Noto Sans Mono CJK SC" w:eastAsia="Noto Sans Mono CJK SC"/>
                <w:sz w:val="15"/>
              </w:rPr>
              <w:t xml:space="preserve">    def __init__(self):</w:t>
            </w:r>
          </w:p>
          <w:p>
            <w:pPr>
              <w:spacing w:after="0" w:line="240" w:lineRule="auto"/>
            </w:pPr>
            <w:r>
              <w:rPr>
                <w:rFonts w:ascii="Noto Sans Mono CJK SC" w:hAnsi="Noto Sans Mono CJK SC" w:eastAsia="Noto Sans Mono CJK SC"/>
                <w:sz w:val="15"/>
              </w:rPr>
              <w:t xml:space="preserve">        self.layers = [</w:t>
            </w:r>
          </w:p>
          <w:p>
            <w:pPr>
              <w:spacing w:after="0" w:line="240" w:lineRule="auto"/>
            </w:pPr>
            <w:r>
              <w:rPr>
                <w:rFonts w:ascii="Noto Sans Mono CJK SC" w:hAnsi="Noto Sans Mono CJK SC" w:eastAsia="Noto Sans Mono CJK SC"/>
                <w:sz w:val="15"/>
              </w:rPr>
              <w:t xml:space="preserve">            ConvLayer(1, 6, 5, 5, stride=1, pad=0, activation="sigmoid"),</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ConvLayer(6, 16, 5, 5, stride=1, pad=0, activation="sigmoid"),</w:t>
            </w:r>
          </w:p>
          <w:p>
            <w:pPr>
              <w:spacing w:after="0" w:line="240" w:lineRule="auto"/>
            </w:pPr>
            <w:r>
              <w:rPr>
                <w:rFonts w:ascii="Noto Sans Mono CJK SC" w:hAnsi="Noto Sans Mono CJK SC" w:eastAsia="Noto Sans Mono CJK SC"/>
                <w:sz w:val="15"/>
              </w:rPr>
              <w:t xml:space="preserve">            MaxPoolLayer(2, 2, stride=2, pad=0),</w:t>
            </w:r>
          </w:p>
          <w:p>
            <w:pPr>
              <w:spacing w:after="0" w:line="240" w:lineRule="auto"/>
            </w:pPr>
            <w:r>
              <w:rPr>
                <w:rFonts w:ascii="Noto Sans Mono CJK SC" w:hAnsi="Noto Sans Mono CJK SC" w:eastAsia="Noto Sans Mono CJK SC"/>
                <w:sz w:val="15"/>
              </w:rPr>
              <w:t xml:space="preserve">            FlattenLayer(),</w:t>
            </w:r>
          </w:p>
          <w:p>
            <w:pPr>
              <w:spacing w:after="0" w:line="240" w:lineRule="auto"/>
            </w:pPr>
            <w:r>
              <w:rPr>
                <w:rFonts w:ascii="Noto Sans Mono CJK SC" w:hAnsi="Noto Sans Mono CJK SC" w:eastAsia="Noto Sans Mono CJK SC"/>
                <w:sz w:val="15"/>
              </w:rPr>
              <w:t xml:space="preserve">            DenseLayer(16 * 5 * 5, 120, activation="sigmoid"),</w:t>
            </w:r>
          </w:p>
          <w:p>
            <w:pPr>
              <w:spacing w:after="0" w:line="240" w:lineRule="auto"/>
            </w:pPr>
            <w:r>
              <w:rPr>
                <w:rFonts w:ascii="Noto Sans Mono CJK SC" w:hAnsi="Noto Sans Mono CJK SC" w:eastAsia="Noto Sans Mono CJK SC"/>
                <w:sz w:val="15"/>
              </w:rPr>
              <w:t xml:space="preserve">            DenseLayer(120, 84, activation="sigmoid"),</w:t>
            </w:r>
          </w:p>
          <w:p>
            <w:pPr>
              <w:spacing w:after="0" w:line="240" w:lineRule="auto"/>
            </w:pPr>
            <w:r>
              <w:rPr>
                <w:rFonts w:ascii="Noto Sans Mono CJK SC" w:hAnsi="Noto Sans Mono CJK SC" w:eastAsia="Noto Sans Mono CJK SC"/>
                <w:sz w:val="15"/>
              </w:rPr>
              <w:t xml:space="preserve">            DenseLayer(84, 10, activation="identity")</w:t>
            </w:r>
          </w:p>
          <w:p>
            <w:pPr>
              <w:spacing w:after="0" w:line="240" w:lineRule="auto"/>
            </w:pPr>
            <w:r>
              <w:rPr>
                <w:rFonts w:ascii="Noto Sans Mono CJK SC" w:hAnsi="Noto Sans Mono CJK SC" w:eastAsia="Noto Sans Mono CJK SC"/>
                <w:sz w:val="15"/>
              </w:rPr>
              <w:t xml:space="preserve">        ]</w:t>
            </w:r>
          </w:p>
          <w:p>
            <w:pPr>
              <w:spacing w:after="0" w:line="240" w:lineRule="auto"/>
            </w:pPr>
            <w:r>
              <w:rPr>
                <w:rFonts w:ascii="Noto Sans Mono CJK SC" w:hAnsi="Noto Sans Mono CJK SC" w:eastAsia="Noto Sans Mono CJK SC"/>
                <w:sz w:val="15"/>
              </w:rPr>
              <w:t xml:space="preserve">        self.loss_layer = SoftmaxWithLoss()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predict_logits(self, x):</w:t>
            </w:r>
          </w:p>
          <w:p>
            <w:pPr>
              <w:spacing w:after="0" w:line="240" w:lineRule="auto"/>
            </w:pPr>
            <w:r>
              <w:rPr>
                <w:rFonts w:ascii="Noto Sans Mono CJK SC" w:hAnsi="Noto Sans Mono CJK SC" w:eastAsia="Noto Sans Mono CJK SC"/>
                <w:sz w:val="15"/>
              </w:rPr>
              <w:t xml:space="preserve">        # x 原始形状为 (B,1,28,28)，先填充为 (B,1,32,32)</w:t>
            </w:r>
          </w:p>
          <w:p>
            <w:pPr>
              <w:spacing w:after="0" w:line="240" w:lineRule="auto"/>
            </w:pPr>
            <w:r>
              <w:rPr>
                <w:rFonts w:ascii="Noto Sans Mono CJK SC" w:hAnsi="Noto Sans Mono CJK SC" w:eastAsia="Noto Sans Mono CJK SC"/>
                <w:sz w:val="15"/>
              </w:rPr>
              <w:t xml:space="preserve">        out = np.pad(x, [(0,0), (0,0), (2,2), (2,2)], mode="constant")</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out = layer.forward(out)</w:t>
            </w:r>
          </w:p>
          <w:p>
            <w:pPr>
              <w:spacing w:after="0" w:line="240" w:lineRule="auto"/>
            </w:pPr>
            <w:r>
              <w:rPr>
                <w:rFonts w:ascii="Noto Sans Mono CJK SC" w:hAnsi="Noto Sans Mono CJK SC" w:eastAsia="Noto Sans Mono CJK SC"/>
                <w:sz w:val="15"/>
              </w:rPr>
              <w:t xml:space="preserve">        return out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loss(self, x, t):</w:t>
            </w:r>
          </w:p>
          <w:p>
            <w:pPr>
              <w:spacing w:after="0" w:line="240" w:lineRule="auto"/>
            </w:pPr>
            <w:r>
              <w:rPr>
                <w:rFonts w:ascii="Noto Sans Mono CJK SC" w:hAnsi="Noto Sans Mono CJK SC" w:eastAsia="Noto Sans Mono CJK SC"/>
                <w:sz w:val="15"/>
              </w:rPr>
              <w:t xml:space="preserve">        logits = self.predict_logits(x)</w:t>
            </w:r>
          </w:p>
          <w:p>
            <w:pPr>
              <w:spacing w:after="0" w:line="240" w:lineRule="auto"/>
            </w:pPr>
            <w:r>
              <w:rPr>
                <w:rFonts w:ascii="Noto Sans Mono CJK SC" w:hAnsi="Noto Sans Mono CJK SC" w:eastAsia="Noto Sans Mono CJK SC"/>
                <w:sz w:val="15"/>
              </w:rPr>
              <w:t xml:space="preserve">        return self.loss_layer.forward(logits, 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gradient(self, x, t):</w:t>
            </w:r>
          </w:p>
          <w:p>
            <w:pPr>
              <w:spacing w:after="0" w:line="240" w:lineRule="auto"/>
            </w:pPr>
            <w:r>
              <w:rPr>
                <w:rFonts w:ascii="Noto Sans Mono CJK SC" w:hAnsi="Noto Sans Mono CJK SC" w:eastAsia="Noto Sans Mono CJK SC"/>
                <w:sz w:val="15"/>
              </w:rPr>
              <w:t xml:space="preserve">        loss = self.loss(x, t)</w:t>
            </w:r>
          </w:p>
          <w:p>
            <w:pPr>
              <w:spacing w:after="0" w:line="240" w:lineRule="auto"/>
            </w:pPr>
            <w:r>
              <w:rPr>
                <w:rFonts w:ascii="Noto Sans Mono CJK SC" w:hAnsi="Noto Sans Mono CJK SC" w:eastAsia="Noto Sans Mono CJK SC"/>
                <w:sz w:val="15"/>
              </w:rPr>
              <w:t xml:space="preserve">        dout = self.loss_layer.backward()</w:t>
            </w:r>
          </w:p>
          <w:p>
            <w:pPr>
              <w:spacing w:after="0" w:line="240" w:lineRule="auto"/>
            </w:pPr>
            <w:r>
              <w:rPr>
                <w:rFonts w:ascii="Noto Sans Mono CJK SC" w:hAnsi="Noto Sans Mono CJK SC" w:eastAsia="Noto Sans Mono CJK SC"/>
                <w:sz w:val="15"/>
              </w:rPr>
              <w:t xml:space="preserve">        for layer in reversed(self.layers):</w:t>
            </w:r>
          </w:p>
          <w:p>
            <w:pPr>
              <w:spacing w:after="0" w:line="240" w:lineRule="auto"/>
            </w:pPr>
            <w:r>
              <w:rPr>
                <w:rFonts w:ascii="Noto Sans Mono CJK SC" w:hAnsi="Noto Sans Mono CJK SC" w:eastAsia="Noto Sans Mono CJK SC"/>
                <w:sz w:val="15"/>
              </w:rPr>
              <w:t xml:space="preserve">            dout = layer.backward(dout)</w:t>
            </w:r>
          </w:p>
          <w:p>
            <w:pPr>
              <w:spacing w:after="0" w:line="240" w:lineRule="auto"/>
            </w:pPr>
            <w:r>
              <w:rPr>
                <w:rFonts w:ascii="Noto Sans Mono CJK SC" w:hAnsi="Noto Sans Mono CJK SC" w:eastAsia="Noto Sans Mono CJK SC"/>
                <w:sz w:val="15"/>
              </w:rPr>
              <w:t xml:space="preserve">        # 第一层输入前进行了 padding，反传到原图时可裁去 pad 区域；训练参数不受影响。</w:t>
            </w:r>
          </w:p>
          <w:p>
            <w:pPr>
              <w:spacing w:after="0" w:line="240" w:lineRule="auto"/>
            </w:pPr>
            <w:r>
              <w:rPr>
                <w:rFonts w:ascii="Noto Sans Mono CJK SC" w:hAnsi="Noto Sans Mono CJK SC" w:eastAsia="Noto Sans Mono CJK SC"/>
                <w:sz w:val="15"/>
              </w:rPr>
              <w:t xml:space="preserve">        return loss</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def update(self, lr):</w:t>
            </w:r>
          </w:p>
          <w:p>
            <w:pPr>
              <w:spacing w:after="0" w:line="240" w:lineRule="auto"/>
            </w:pPr>
            <w:r>
              <w:rPr>
                <w:rFonts w:ascii="Noto Sans Mono CJK SC" w:hAnsi="Noto Sans Mono CJK SC" w:eastAsia="Noto Sans Mono CJK SC"/>
                <w:sz w:val="15"/>
              </w:rPr>
              <w:t xml:space="preserve">        for layer in self.layers:</w:t>
            </w:r>
          </w:p>
          <w:p>
            <w:pPr>
              <w:spacing w:after="0" w:line="240" w:lineRule="auto"/>
            </w:pPr>
            <w:r>
              <w:rPr>
                <w:rFonts w:ascii="Noto Sans Mono CJK SC" w:hAnsi="Noto Sans Mono CJK SC" w:eastAsia="Noto Sans Mono CJK SC"/>
                <w:sz w:val="15"/>
              </w:rPr>
              <w:t xml:space="preserve">            layer.update(lr)</w:t>
            </w:r>
          </w:p>
          <w:p>
            <w:pPr>
              <w:spacing w:after="0" w:line="240" w:lineRule="auto"/>
            </w:pPr>
            <w:r>
              <w:rPr>
                <w:rFonts w:ascii="Noto Sans Mono CJK SC" w:hAnsi="Noto Sans Mono CJK SC" w:eastAsia="Noto Sans Mono CJK SC"/>
                <w:sz w:val="15"/>
              </w:rPr>
              <w:t>'''</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if __name__ == "__main__":</w:t>
            </w:r>
          </w:p>
          <w:p>
            <w:pPr>
              <w:spacing w:after="0" w:line="240" w:lineRule="auto"/>
            </w:pPr>
            <w:r>
              <w:rPr>
                <w:rFonts w:ascii="Noto Sans Mono CJK SC" w:hAnsi="Noto Sans Mono CJK SC" w:eastAsia="Noto Sans Mono CJK SC"/>
                <w:sz w:val="15"/>
              </w:rPr>
              <w:t xml:space="preserve">    img, padded, cols, restored = demo_im2col_col2im()</w:t>
            </w:r>
          </w:p>
          <w:p>
            <w:pPr>
              <w:spacing w:after="0" w:line="240" w:lineRule="auto"/>
            </w:pPr>
            <w:r>
              <w:rPr>
                <w:rFonts w:ascii="Noto Sans Mono CJK SC" w:hAnsi="Noto Sans Mono CJK SC" w:eastAsia="Noto Sans Mono CJK SC"/>
                <w:sz w:val="15"/>
              </w:rPr>
              <w:t xml:space="preserve">    print("原始图像 img.shape =", img.shape)</w:t>
            </w:r>
          </w:p>
          <w:p>
            <w:pPr>
              <w:spacing w:after="0" w:line="240" w:lineRule="auto"/>
            </w:pPr>
            <w:r>
              <w:rPr>
                <w:rFonts w:ascii="Noto Sans Mono CJK SC" w:hAnsi="Noto Sans Mono CJK SC" w:eastAsia="Noto Sans Mono CJK SC"/>
                <w:sz w:val="15"/>
              </w:rPr>
              <w:t xml:space="preserve">    print(img[0, 0])</w:t>
            </w:r>
          </w:p>
          <w:p>
            <w:pPr>
              <w:spacing w:after="0" w:line="240" w:lineRule="auto"/>
            </w:pPr>
            <w:r>
              <w:rPr>
                <w:rFonts w:ascii="Noto Sans Mono CJK SC" w:hAnsi="Noto Sans Mono CJK SC" w:eastAsia="Noto Sans Mono CJK SC"/>
                <w:sz w:val="15"/>
              </w:rPr>
              <w:t xml:space="preserve">    print("pad=1 后图像 padded.shape =", padded.shape)</w:t>
            </w:r>
          </w:p>
          <w:p>
            <w:pPr>
              <w:spacing w:after="0" w:line="240" w:lineRule="auto"/>
            </w:pPr>
            <w:r>
              <w:rPr>
                <w:rFonts w:ascii="Noto Sans Mono CJK SC" w:hAnsi="Noto Sans Mono CJK SC" w:eastAsia="Noto Sans Mono CJK SC"/>
                <w:sz w:val="15"/>
              </w:rPr>
              <w:t xml:space="preserve">    print(padded[0, 0])</w:t>
            </w:r>
          </w:p>
          <w:p>
            <w:pPr>
              <w:spacing w:after="0" w:line="240" w:lineRule="auto"/>
            </w:pPr>
            <w:r>
              <w:rPr>
                <w:rFonts w:ascii="Noto Sans Mono CJK SC" w:hAnsi="Noto Sans Mono CJK SC" w:eastAsia="Noto Sans Mono CJK SC"/>
                <w:sz w:val="15"/>
              </w:rPr>
              <w:t xml:space="preserve">    print("im2col 输出 cols.shape =", cols.shape)</w:t>
            </w:r>
          </w:p>
          <w:p>
            <w:pPr>
              <w:spacing w:after="0" w:line="240" w:lineRule="auto"/>
            </w:pPr>
            <w:r>
              <w:rPr>
                <w:rFonts w:ascii="Noto Sans Mono CJK SC" w:hAnsi="Noto Sans Mono CJK SC" w:eastAsia="Noto Sans Mono CJK SC"/>
                <w:sz w:val="15"/>
              </w:rPr>
              <w:t xml:space="preserve">    print(cols[:5])</w:t>
            </w:r>
          </w:p>
          <w:p>
            <w:pPr>
              <w:spacing w:after="0" w:line="240" w:lineRule="auto"/>
            </w:pPr>
            <w:r>
              <w:rPr>
                <w:rFonts w:ascii="Noto Sans Mono CJK SC" w:hAnsi="Noto Sans Mono CJK SC" w:eastAsia="Noto Sans Mono CJK SC"/>
                <w:sz w:val="15"/>
              </w:rPr>
              <w:t xml:space="preserve">    print("col2im 恢复输出 restored.shape =", restored.shape)</w:t>
            </w:r>
          </w:p>
          <w:p>
            <w:pPr>
              <w:spacing w:after="0" w:line="240" w:lineRule="auto"/>
            </w:pPr>
            <w:r>
              <w:rPr>
                <w:rFonts w:ascii="Noto Sans Mono CJK SC" w:hAnsi="Noto Sans Mono CJK SC" w:eastAsia="Noto Sans Mono CJK SC"/>
                <w:sz w:val="15"/>
              </w:rPr>
              <w:t xml:space="preserve">    print(restored[0, 0])</w:t>
            </w:r>
          </w:p>
          <w:p>
            <w:pPr>
              <w:spacing w:after="0" w:line="240" w:lineRule="auto"/>
            </w:pPr>
            <w:r>
              <w:rPr>
                <w:rFonts w:ascii="Noto Sans Mono CJK SC" w:hAnsi="Noto Sans Mono CJK SC" w:eastAsia="Noto Sans Mono CJK SC"/>
                <w:sz w:val="15"/>
              </w:rPr>
            </w:r>
          </w:p>
          <w:p>
            <w:pPr>
              <w:spacing w:after="0" w:line="240" w:lineRule="auto"/>
            </w:pPr>
            <w:r>
              <w:rPr>
                <w:rFonts w:ascii="Noto Sans Mono CJK SC" w:hAnsi="Noto Sans Mono CJK SC" w:eastAsia="Noto Sans Mono CJK SC"/>
                <w:sz w:val="15"/>
              </w:rPr>
              <w:t xml:space="preserve">    model, hist = run_training(epochs=20, batch_size=64, lr=0.05)</w:t>
            </w:r>
          </w:p>
          <w:p>
            <w:pPr>
              <w:spacing w:after="0" w:line="240" w:lineRule="auto"/>
            </w:pPr>
            <w:r>
              <w:rPr>
                <w:rFonts w:ascii="Noto Sans Mono CJK SC" w:hAnsi="Noto Sans Mono CJK SC" w:eastAsia="Noto Sans Mono CJK SC"/>
                <w:sz w:val="15"/>
              </w:rPr>
              <w:t xml:space="preserve">    make_figures(hist, out_dir="/mnt/data")</w:t>
            </w:r>
          </w:p>
          <w:p>
            <w:pPr>
              <w:spacing w:after="0" w:line="240" w:lineRule="auto"/>
            </w:pPr>
            <w:r>
              <w:rPr>
                <w:rFonts w:ascii="Noto Sans Mono CJK SC" w:hAnsi="Noto Sans Mono CJK SC" w:eastAsia="Noto Sans Mono CJK SC"/>
                <w:sz w:val="15"/>
              </w:rPr>
              <w:t xml:space="preserve">    print("最终训练集准确率：", hist["final_train_acc"])</w:t>
            </w:r>
          </w:p>
          <w:p>
            <w:pPr>
              <w:spacing w:after="0" w:line="240" w:lineRule="auto"/>
            </w:pPr>
            <w:r>
              <w:rPr>
                <w:rFonts w:ascii="Noto Sans Mono CJK SC" w:hAnsi="Noto Sans Mono CJK SC" w:eastAsia="Noto Sans Mono CJK SC"/>
                <w:sz w:val="15"/>
              </w:rPr>
              <w:t xml:space="preserve">    print("最终测试集准确率：", hist["final_test_acc"])</w:t>
            </w:r>
          </w:p>
        </w:tc>
      </w:tr>
    </w:tbl>
    <w:sectPr w:rsidR="00FC693F" w:rsidRPr="0006063C" w:rsidSect="00034616">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